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B9FB3" w14:textId="61E18891" w:rsidR="00B87AF4" w:rsidRPr="00070CB1" w:rsidRDefault="001A2480" w:rsidP="00233F27">
      <w:pPr>
        <w:pStyle w:val="Ttulo1"/>
        <w:jc w:val="center"/>
        <w:rPr>
          <w:rFonts w:cstheme="majorHAnsi"/>
          <w:color w:val="000000" w:themeColor="text1"/>
          <w:lang w:val="es-ES"/>
        </w:rPr>
      </w:pPr>
      <w:r w:rsidRPr="00070CB1">
        <w:rPr>
          <w:rFonts w:cstheme="majorHAnsi"/>
          <w:color w:val="000000" w:themeColor="text1"/>
          <w:lang w:val="es-ES"/>
        </w:rPr>
        <w:t>FICHA RESUMEN Y CATÁLOGO MÍNIMO DE DOCUMENTACIÓN</w:t>
      </w:r>
    </w:p>
    <w:p w14:paraId="51AA8898" w14:textId="77777777" w:rsidR="00B87AF4" w:rsidRPr="00070CB1" w:rsidRDefault="001A2480" w:rsidP="00233F27">
      <w:pPr>
        <w:pStyle w:val="Ttulo2"/>
        <w:jc w:val="center"/>
        <w:rPr>
          <w:rFonts w:cstheme="majorHAnsi"/>
          <w:color w:val="000000" w:themeColor="text1"/>
          <w:sz w:val="28"/>
          <w:szCs w:val="28"/>
          <w:lang w:val="es-ES"/>
        </w:rPr>
      </w:pPr>
      <w:r w:rsidRPr="00070CB1">
        <w:rPr>
          <w:rFonts w:cstheme="majorHAnsi"/>
          <w:color w:val="000000" w:themeColor="text1"/>
          <w:sz w:val="28"/>
          <w:szCs w:val="28"/>
          <w:lang w:val="es-ES"/>
        </w:rPr>
        <w:t>BLOQUE A. CRITERIOS GENERALES DE ENTIDAD — FICHA DE EVIDENCIAS Y DOCUMENTACIÓN MÍNIMA</w:t>
      </w:r>
    </w:p>
    <w:p w14:paraId="591A6EA9" w14:textId="77777777" w:rsidR="00483C35" w:rsidRPr="00070CB1" w:rsidRDefault="00483C35">
      <w:pPr>
        <w:rPr>
          <w:rFonts w:asciiTheme="majorHAnsi" w:hAnsiTheme="majorHAnsi" w:cstheme="majorHAnsi"/>
          <w:b/>
          <w:color w:val="000000" w:themeColor="text1"/>
          <w:lang w:val="es-ES"/>
        </w:rPr>
      </w:pPr>
    </w:p>
    <w:p w14:paraId="1646FEB8" w14:textId="643179CC" w:rsidR="00B87AF4" w:rsidRPr="00070CB1" w:rsidRDefault="001A2480">
      <w:pPr>
        <w:rPr>
          <w:rFonts w:asciiTheme="majorHAnsi" w:hAnsiTheme="majorHAnsi" w:cstheme="majorHAnsi"/>
          <w:color w:val="000000" w:themeColor="text1"/>
          <w:lang w:val="es-ES"/>
        </w:rPr>
      </w:pPr>
      <w:r w:rsidRPr="00070CB1">
        <w:rPr>
          <w:rFonts w:asciiTheme="majorHAnsi" w:hAnsiTheme="majorHAnsi" w:cstheme="majorHAnsi"/>
          <w:b/>
          <w:color w:val="000000" w:themeColor="text1"/>
          <w:lang w:val="es-ES"/>
        </w:rPr>
        <w:t>Objeto</w:t>
      </w:r>
    </w:p>
    <w:p w14:paraId="3CA6A7F8" w14:textId="24762E68" w:rsidR="00B87AF4" w:rsidRPr="00070CB1" w:rsidRDefault="001A2480" w:rsidP="00233F27">
      <w:pPr>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 xml:space="preserve">La presente ficha sintetiza los criterios y subcriterios del Bloque A (criterios generales de entidad), su puntuación máxima y la forma de evidenciar el cumplimiento. Las evidencias se estructuran en: datos estructurados en </w:t>
      </w:r>
      <w:r w:rsidR="0004574E" w:rsidRPr="00070CB1">
        <w:rPr>
          <w:rFonts w:asciiTheme="majorHAnsi" w:hAnsiTheme="majorHAnsi" w:cstheme="majorHAnsi"/>
          <w:color w:val="000000" w:themeColor="text1"/>
          <w:lang w:val="es-ES"/>
        </w:rPr>
        <w:t>solicitud, declaración</w:t>
      </w:r>
      <w:r w:rsidRPr="00070CB1">
        <w:rPr>
          <w:rFonts w:asciiTheme="majorHAnsi" w:hAnsiTheme="majorHAnsi" w:cstheme="majorHAnsi"/>
          <w:color w:val="000000" w:themeColor="text1"/>
          <w:lang w:val="es-ES"/>
        </w:rPr>
        <w:t xml:space="preserve"> </w:t>
      </w:r>
      <w:r w:rsidR="0004574E" w:rsidRPr="00070CB1">
        <w:rPr>
          <w:rFonts w:asciiTheme="majorHAnsi" w:hAnsiTheme="majorHAnsi" w:cstheme="majorHAnsi"/>
          <w:color w:val="000000" w:themeColor="text1"/>
          <w:lang w:val="es-ES"/>
        </w:rPr>
        <w:t>responsable, documentación</w:t>
      </w:r>
      <w:r w:rsidRPr="00070CB1">
        <w:rPr>
          <w:rFonts w:asciiTheme="majorHAnsi" w:hAnsiTheme="majorHAnsi" w:cstheme="majorHAnsi"/>
          <w:color w:val="000000" w:themeColor="text1"/>
          <w:lang w:val="es-ES"/>
        </w:rPr>
        <w:t xml:space="preserve"> aportada por la entidad (certificaciones internas), documentación oficial (certificaciones federativas, administrativas u otros documentos verificables), y (v) evidencias digitales (</w:t>
      </w:r>
      <w:proofErr w:type="spellStart"/>
      <w:r w:rsidRPr="00070CB1">
        <w:rPr>
          <w:rFonts w:asciiTheme="majorHAnsi" w:hAnsiTheme="majorHAnsi" w:cstheme="majorHAnsi"/>
          <w:color w:val="000000" w:themeColor="text1"/>
          <w:lang w:val="es-ES"/>
        </w:rPr>
        <w:t>URLs</w:t>
      </w:r>
      <w:proofErr w:type="spellEnd"/>
      <w:r w:rsidRPr="00070CB1">
        <w:rPr>
          <w:rFonts w:asciiTheme="majorHAnsi" w:hAnsiTheme="majorHAnsi" w:cstheme="majorHAnsi"/>
          <w:color w:val="000000" w:themeColor="text1"/>
          <w:lang w:val="es-ES"/>
        </w:rPr>
        <w:t>/capturas).</w:t>
      </w:r>
    </w:p>
    <w:p w14:paraId="6086A7BD" w14:textId="77777777" w:rsidR="00B87AF4" w:rsidRPr="00070CB1" w:rsidRDefault="001A2480">
      <w:pPr>
        <w:rPr>
          <w:rFonts w:asciiTheme="majorHAnsi" w:hAnsiTheme="majorHAnsi" w:cstheme="majorHAnsi"/>
          <w:color w:val="000000" w:themeColor="text1"/>
          <w:lang w:val="es-ES"/>
        </w:rPr>
      </w:pPr>
      <w:r w:rsidRPr="00070CB1">
        <w:rPr>
          <w:rFonts w:asciiTheme="majorHAnsi" w:hAnsiTheme="majorHAnsi" w:cstheme="majorHAnsi"/>
          <w:b/>
          <w:color w:val="000000" w:themeColor="text1"/>
          <w:lang w:val="es-ES"/>
        </w:rPr>
        <w:t>Criterios del Bloque A</w:t>
      </w:r>
    </w:p>
    <w:tbl>
      <w:tblPr>
        <w:tblW w:w="0" w:type="auto"/>
        <w:jc w:val="center"/>
        <w:tblLook w:val="04A0" w:firstRow="1" w:lastRow="0" w:firstColumn="1" w:lastColumn="0" w:noHBand="0" w:noVBand="1"/>
      </w:tblPr>
      <w:tblGrid>
        <w:gridCol w:w="1134"/>
        <w:gridCol w:w="7370"/>
        <w:gridCol w:w="1134"/>
      </w:tblGrid>
      <w:tr w:rsidR="00483C35" w:rsidRPr="00070CB1" w14:paraId="5FBA8565" w14:textId="77777777">
        <w:trPr>
          <w:jc w:val="center"/>
        </w:trPr>
        <w:tc>
          <w:tcPr>
            <w:tcW w:w="1134" w:type="dxa"/>
          </w:tcPr>
          <w:p w14:paraId="28DDE4EA"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8"/>
                <w:lang w:val="es-ES"/>
              </w:rPr>
              <w:t>Código</w:t>
            </w:r>
          </w:p>
        </w:tc>
        <w:tc>
          <w:tcPr>
            <w:tcW w:w="7370" w:type="dxa"/>
          </w:tcPr>
          <w:p w14:paraId="63A3A405"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8"/>
                <w:lang w:val="es-ES"/>
              </w:rPr>
              <w:t>Criterio</w:t>
            </w:r>
          </w:p>
        </w:tc>
        <w:tc>
          <w:tcPr>
            <w:tcW w:w="1134" w:type="dxa"/>
          </w:tcPr>
          <w:p w14:paraId="17D84ACE"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8"/>
                <w:lang w:val="es-ES"/>
              </w:rPr>
              <w:t>Máx.</w:t>
            </w:r>
          </w:p>
        </w:tc>
      </w:tr>
      <w:tr w:rsidR="00483C35" w:rsidRPr="00070CB1" w14:paraId="65994424" w14:textId="77777777">
        <w:trPr>
          <w:jc w:val="center"/>
        </w:trPr>
        <w:tc>
          <w:tcPr>
            <w:tcW w:w="1134" w:type="dxa"/>
          </w:tcPr>
          <w:p w14:paraId="119C5540"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A1</w:t>
            </w:r>
          </w:p>
        </w:tc>
        <w:tc>
          <w:tcPr>
            <w:tcW w:w="7370" w:type="dxa"/>
          </w:tcPr>
          <w:p w14:paraId="357F3EC2"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Estructura organizativa, sostenibilidad y capacidad de gestión</w:t>
            </w:r>
          </w:p>
        </w:tc>
        <w:tc>
          <w:tcPr>
            <w:tcW w:w="1134" w:type="dxa"/>
          </w:tcPr>
          <w:p w14:paraId="6D976F64"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10</w:t>
            </w:r>
          </w:p>
        </w:tc>
      </w:tr>
      <w:tr w:rsidR="00483C35" w:rsidRPr="00070CB1" w14:paraId="4A4A64D8" w14:textId="77777777">
        <w:trPr>
          <w:jc w:val="center"/>
        </w:trPr>
        <w:tc>
          <w:tcPr>
            <w:tcW w:w="1134" w:type="dxa"/>
          </w:tcPr>
          <w:p w14:paraId="43D7F9D0"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A2</w:t>
            </w:r>
          </w:p>
        </w:tc>
        <w:tc>
          <w:tcPr>
            <w:tcW w:w="7370" w:type="dxa"/>
          </w:tcPr>
          <w:p w14:paraId="4F976725"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Gobernanza e igualdad en la dirección y promoción del deporte femenino</w:t>
            </w:r>
          </w:p>
        </w:tc>
        <w:tc>
          <w:tcPr>
            <w:tcW w:w="1134" w:type="dxa"/>
          </w:tcPr>
          <w:p w14:paraId="7E5CD453"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10</w:t>
            </w:r>
          </w:p>
        </w:tc>
      </w:tr>
      <w:tr w:rsidR="00483C35" w:rsidRPr="00070CB1" w14:paraId="20BFC49C" w14:textId="77777777">
        <w:trPr>
          <w:jc w:val="center"/>
        </w:trPr>
        <w:tc>
          <w:tcPr>
            <w:tcW w:w="1134" w:type="dxa"/>
          </w:tcPr>
          <w:p w14:paraId="230B9381"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A3</w:t>
            </w:r>
          </w:p>
        </w:tc>
        <w:tc>
          <w:tcPr>
            <w:tcW w:w="7370" w:type="dxa"/>
          </w:tcPr>
          <w:p w14:paraId="0E2677F6"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Antigüedad e implantación efectiva en València</w:t>
            </w:r>
          </w:p>
        </w:tc>
        <w:tc>
          <w:tcPr>
            <w:tcW w:w="1134" w:type="dxa"/>
          </w:tcPr>
          <w:p w14:paraId="74D4BF67"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10</w:t>
            </w:r>
          </w:p>
        </w:tc>
      </w:tr>
      <w:tr w:rsidR="00483C35" w:rsidRPr="00070CB1" w14:paraId="3E95A93F" w14:textId="77777777">
        <w:trPr>
          <w:jc w:val="center"/>
        </w:trPr>
        <w:tc>
          <w:tcPr>
            <w:tcW w:w="1134" w:type="dxa"/>
          </w:tcPr>
          <w:p w14:paraId="77E6679D"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A4</w:t>
            </w:r>
          </w:p>
        </w:tc>
        <w:tc>
          <w:tcPr>
            <w:tcW w:w="7370" w:type="dxa"/>
          </w:tcPr>
          <w:p w14:paraId="5D21F529"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Comunicación institucional, bilingüismo y accesibilidad comunicativa</w:t>
            </w:r>
          </w:p>
        </w:tc>
        <w:tc>
          <w:tcPr>
            <w:tcW w:w="1134" w:type="dxa"/>
          </w:tcPr>
          <w:p w14:paraId="7AC6FAEF"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10</w:t>
            </w:r>
          </w:p>
        </w:tc>
      </w:tr>
      <w:tr w:rsidR="00483C35" w:rsidRPr="00070CB1" w14:paraId="2634AC86" w14:textId="77777777">
        <w:trPr>
          <w:jc w:val="center"/>
        </w:trPr>
        <w:tc>
          <w:tcPr>
            <w:tcW w:w="1134" w:type="dxa"/>
          </w:tcPr>
          <w:p w14:paraId="0E8AAAA2"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A5</w:t>
            </w:r>
          </w:p>
        </w:tc>
        <w:tc>
          <w:tcPr>
            <w:tcW w:w="7370" w:type="dxa"/>
          </w:tcPr>
          <w:p w14:paraId="78C0CD08"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Voluntariado deportivo y responsabilidad social</w:t>
            </w:r>
          </w:p>
        </w:tc>
        <w:tc>
          <w:tcPr>
            <w:tcW w:w="1134" w:type="dxa"/>
          </w:tcPr>
          <w:p w14:paraId="1786B75A"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10</w:t>
            </w:r>
          </w:p>
        </w:tc>
      </w:tr>
      <w:tr w:rsidR="00B87AF4" w:rsidRPr="00070CB1" w14:paraId="1501E644" w14:textId="77777777">
        <w:trPr>
          <w:jc w:val="center"/>
        </w:trPr>
        <w:tc>
          <w:tcPr>
            <w:tcW w:w="1134" w:type="dxa"/>
          </w:tcPr>
          <w:p w14:paraId="4DCB4654"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A6</w:t>
            </w:r>
          </w:p>
        </w:tc>
        <w:tc>
          <w:tcPr>
            <w:tcW w:w="7370" w:type="dxa"/>
          </w:tcPr>
          <w:p w14:paraId="0A55E075"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Participación y alineación con programas del OAM FDM</w:t>
            </w:r>
          </w:p>
        </w:tc>
        <w:tc>
          <w:tcPr>
            <w:tcW w:w="1134" w:type="dxa"/>
          </w:tcPr>
          <w:p w14:paraId="1B90971D"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8"/>
                <w:lang w:val="es-ES"/>
              </w:rPr>
              <w:t>10</w:t>
            </w:r>
          </w:p>
        </w:tc>
      </w:tr>
    </w:tbl>
    <w:p w14:paraId="575D0252" w14:textId="77777777" w:rsidR="00B87AF4" w:rsidRPr="00070CB1" w:rsidRDefault="001A2480">
      <w:pPr>
        <w:pStyle w:val="Ttulo3"/>
        <w:rPr>
          <w:rFonts w:cstheme="majorHAnsi"/>
          <w:color w:val="000000" w:themeColor="text1"/>
          <w:lang w:val="es-ES"/>
        </w:rPr>
      </w:pPr>
      <w:r w:rsidRPr="00070CB1">
        <w:rPr>
          <w:rFonts w:cstheme="majorHAnsi"/>
          <w:color w:val="000000" w:themeColor="text1"/>
          <w:lang w:val="es-ES"/>
        </w:rPr>
        <w:t>1) Ficha del Bloque A: criterios, subcriterios y evidencias</w:t>
      </w:r>
    </w:p>
    <w:p w14:paraId="262EF4A2" w14:textId="77777777" w:rsidR="00B87AF4" w:rsidRPr="00070CB1" w:rsidRDefault="001A2480">
      <w:pPr>
        <w:rPr>
          <w:rFonts w:asciiTheme="majorHAnsi" w:hAnsiTheme="majorHAnsi" w:cstheme="majorHAnsi"/>
          <w:color w:val="000000" w:themeColor="text1"/>
          <w:lang w:val="es-ES"/>
        </w:rPr>
      </w:pPr>
      <w:r w:rsidRPr="00070CB1">
        <w:rPr>
          <w:rFonts w:asciiTheme="majorHAnsi" w:hAnsiTheme="majorHAnsi" w:cstheme="majorHAnsi"/>
          <w:b/>
          <w:color w:val="000000" w:themeColor="text1"/>
          <w:lang w:val="es-ES"/>
        </w:rPr>
        <w:t>A1 — Estructura organizativa, sostenibilidad y capacidad de gestión (máx. 10)</w:t>
      </w:r>
    </w:p>
    <w:tbl>
      <w:tblPr>
        <w:tblW w:w="0" w:type="auto"/>
        <w:jc w:val="center"/>
        <w:tblLook w:val="04A0" w:firstRow="1" w:lastRow="0" w:firstColumn="1" w:lastColumn="0" w:noHBand="0" w:noVBand="1"/>
      </w:tblPr>
      <w:tblGrid>
        <w:gridCol w:w="2835"/>
        <w:gridCol w:w="794"/>
        <w:gridCol w:w="2381"/>
        <w:gridCol w:w="3628"/>
      </w:tblGrid>
      <w:tr w:rsidR="00483C35" w:rsidRPr="00070CB1" w14:paraId="78919B54" w14:textId="77777777">
        <w:trPr>
          <w:jc w:val="center"/>
        </w:trPr>
        <w:tc>
          <w:tcPr>
            <w:tcW w:w="2835" w:type="dxa"/>
          </w:tcPr>
          <w:p w14:paraId="726BB374"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Subcriterio</w:t>
            </w:r>
          </w:p>
        </w:tc>
        <w:tc>
          <w:tcPr>
            <w:tcW w:w="794" w:type="dxa"/>
          </w:tcPr>
          <w:p w14:paraId="28D069B8"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Puntos</w:t>
            </w:r>
          </w:p>
        </w:tc>
        <w:tc>
          <w:tcPr>
            <w:tcW w:w="2381" w:type="dxa"/>
          </w:tcPr>
          <w:p w14:paraId="5E7485FE"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Datos en solicitud</w:t>
            </w:r>
          </w:p>
        </w:tc>
        <w:tc>
          <w:tcPr>
            <w:tcW w:w="3628" w:type="dxa"/>
          </w:tcPr>
          <w:p w14:paraId="37454C6C"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Forma de acreditación / evidencia mínima</w:t>
            </w:r>
          </w:p>
        </w:tc>
      </w:tr>
      <w:tr w:rsidR="00483C35" w:rsidRPr="00070CB1" w14:paraId="3367C1C2" w14:textId="77777777">
        <w:trPr>
          <w:jc w:val="center"/>
        </w:trPr>
        <w:tc>
          <w:tcPr>
            <w:tcW w:w="2835" w:type="dxa"/>
          </w:tcPr>
          <w:p w14:paraId="0500EC64"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A1.A Base social (</w:t>
            </w:r>
            <w:proofErr w:type="spellStart"/>
            <w:r w:rsidRPr="00070CB1">
              <w:rPr>
                <w:rFonts w:asciiTheme="majorHAnsi" w:hAnsiTheme="majorHAnsi" w:cstheme="majorHAnsi"/>
                <w:color w:val="000000" w:themeColor="text1"/>
                <w:sz w:val="16"/>
                <w:lang w:val="es-ES"/>
              </w:rPr>
              <w:t>nº</w:t>
            </w:r>
            <w:proofErr w:type="spellEnd"/>
            <w:r w:rsidRPr="00070CB1">
              <w:rPr>
                <w:rFonts w:asciiTheme="majorHAnsi" w:hAnsiTheme="majorHAnsi" w:cstheme="majorHAnsi"/>
                <w:color w:val="000000" w:themeColor="text1"/>
                <w:sz w:val="16"/>
                <w:lang w:val="es-ES"/>
              </w:rPr>
              <w:t xml:space="preserve"> socios/as con derecho a voto)</w:t>
            </w:r>
          </w:p>
        </w:tc>
        <w:tc>
          <w:tcPr>
            <w:tcW w:w="794" w:type="dxa"/>
          </w:tcPr>
          <w:p w14:paraId="0F796A02"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0–4</w:t>
            </w:r>
          </w:p>
        </w:tc>
        <w:tc>
          <w:tcPr>
            <w:tcW w:w="2381" w:type="dxa"/>
          </w:tcPr>
          <w:p w14:paraId="3FE4929D" w14:textId="77777777" w:rsidR="00B87AF4" w:rsidRPr="00070CB1" w:rsidRDefault="001A2480">
            <w:pPr>
              <w:spacing w:after="40"/>
              <w:rPr>
                <w:rFonts w:asciiTheme="majorHAnsi" w:hAnsiTheme="majorHAnsi" w:cstheme="majorHAnsi"/>
                <w:color w:val="000000" w:themeColor="text1"/>
                <w:lang w:val="es-ES"/>
              </w:rPr>
            </w:pPr>
            <w:proofErr w:type="spellStart"/>
            <w:r w:rsidRPr="00070CB1">
              <w:rPr>
                <w:rFonts w:asciiTheme="majorHAnsi" w:hAnsiTheme="majorHAnsi" w:cstheme="majorHAnsi"/>
                <w:color w:val="000000" w:themeColor="text1"/>
                <w:sz w:val="16"/>
                <w:lang w:val="es-ES"/>
              </w:rPr>
              <w:t>Nº</w:t>
            </w:r>
            <w:proofErr w:type="spellEnd"/>
            <w:r w:rsidRPr="00070CB1">
              <w:rPr>
                <w:rFonts w:asciiTheme="majorHAnsi" w:hAnsiTheme="majorHAnsi" w:cstheme="majorHAnsi"/>
                <w:color w:val="000000" w:themeColor="text1"/>
                <w:sz w:val="16"/>
                <w:lang w:val="es-ES"/>
              </w:rPr>
              <w:t xml:space="preserve"> socios/as con derecho a voto</w:t>
            </w:r>
          </w:p>
        </w:tc>
        <w:tc>
          <w:tcPr>
            <w:tcW w:w="3628" w:type="dxa"/>
          </w:tcPr>
          <w:p w14:paraId="3ED95A3E"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 xml:space="preserve">Declaración responsable + (en muestreo) certificado/acta de secretaría con </w:t>
            </w:r>
            <w:proofErr w:type="spellStart"/>
            <w:r w:rsidRPr="00070CB1">
              <w:rPr>
                <w:rFonts w:asciiTheme="majorHAnsi" w:hAnsiTheme="majorHAnsi" w:cstheme="majorHAnsi"/>
                <w:color w:val="000000" w:themeColor="text1"/>
                <w:sz w:val="16"/>
                <w:lang w:val="es-ES"/>
              </w:rPr>
              <w:t>nº</w:t>
            </w:r>
            <w:proofErr w:type="spellEnd"/>
            <w:r w:rsidRPr="00070CB1">
              <w:rPr>
                <w:rFonts w:asciiTheme="majorHAnsi" w:hAnsiTheme="majorHAnsi" w:cstheme="majorHAnsi"/>
                <w:color w:val="000000" w:themeColor="text1"/>
                <w:sz w:val="16"/>
                <w:lang w:val="es-ES"/>
              </w:rPr>
              <w:t xml:space="preserve"> socios/as o extracto de libro/registro interno.</w:t>
            </w:r>
          </w:p>
        </w:tc>
      </w:tr>
      <w:tr w:rsidR="00483C35" w:rsidRPr="00070CB1" w14:paraId="4045D5D5" w14:textId="77777777">
        <w:trPr>
          <w:jc w:val="center"/>
        </w:trPr>
        <w:tc>
          <w:tcPr>
            <w:tcW w:w="2835" w:type="dxa"/>
          </w:tcPr>
          <w:p w14:paraId="2E810306"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A1.B1 Asamblea ordinaria celebrada y documentada</w:t>
            </w:r>
          </w:p>
        </w:tc>
        <w:tc>
          <w:tcPr>
            <w:tcW w:w="794" w:type="dxa"/>
          </w:tcPr>
          <w:p w14:paraId="265DC4F6"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1</w:t>
            </w:r>
          </w:p>
        </w:tc>
        <w:tc>
          <w:tcPr>
            <w:tcW w:w="2381" w:type="dxa"/>
          </w:tcPr>
          <w:p w14:paraId="7659EBA7"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 + fecha (campo)</w:t>
            </w:r>
          </w:p>
        </w:tc>
        <w:tc>
          <w:tcPr>
            <w:tcW w:w="3628" w:type="dxa"/>
          </w:tcPr>
          <w:p w14:paraId="72B26126"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Certificación de secretaría o acta donde conste celebración y aprobación de cuentas, memoria y proyecto deportivo.</w:t>
            </w:r>
          </w:p>
        </w:tc>
      </w:tr>
      <w:tr w:rsidR="00483C35" w:rsidRPr="00070CB1" w14:paraId="2F64B8AA" w14:textId="77777777">
        <w:trPr>
          <w:jc w:val="center"/>
        </w:trPr>
        <w:tc>
          <w:tcPr>
            <w:tcW w:w="2835" w:type="dxa"/>
          </w:tcPr>
          <w:p w14:paraId="52291CED"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A1.B2 Reuniones del órgano de dirección (≥3)</w:t>
            </w:r>
          </w:p>
        </w:tc>
        <w:tc>
          <w:tcPr>
            <w:tcW w:w="794" w:type="dxa"/>
          </w:tcPr>
          <w:p w14:paraId="0E47940E"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1</w:t>
            </w:r>
          </w:p>
        </w:tc>
        <w:tc>
          <w:tcPr>
            <w:tcW w:w="2381" w:type="dxa"/>
          </w:tcPr>
          <w:p w14:paraId="6B079C66" w14:textId="77777777" w:rsidR="00B87AF4" w:rsidRPr="00070CB1" w:rsidRDefault="001A2480">
            <w:pPr>
              <w:spacing w:after="40"/>
              <w:rPr>
                <w:rFonts w:asciiTheme="majorHAnsi" w:hAnsiTheme="majorHAnsi" w:cstheme="majorHAnsi"/>
                <w:color w:val="000000" w:themeColor="text1"/>
                <w:lang w:val="es-ES"/>
              </w:rPr>
            </w:pPr>
            <w:proofErr w:type="spellStart"/>
            <w:r w:rsidRPr="00070CB1">
              <w:rPr>
                <w:rFonts w:asciiTheme="majorHAnsi" w:hAnsiTheme="majorHAnsi" w:cstheme="majorHAnsi"/>
                <w:color w:val="000000" w:themeColor="text1"/>
                <w:sz w:val="16"/>
                <w:lang w:val="es-ES"/>
              </w:rPr>
              <w:t>Nº</w:t>
            </w:r>
            <w:proofErr w:type="spellEnd"/>
            <w:r w:rsidRPr="00070CB1">
              <w:rPr>
                <w:rFonts w:asciiTheme="majorHAnsi" w:hAnsiTheme="majorHAnsi" w:cstheme="majorHAnsi"/>
                <w:color w:val="000000" w:themeColor="text1"/>
                <w:sz w:val="16"/>
                <w:lang w:val="es-ES"/>
              </w:rPr>
              <w:t xml:space="preserve"> reuniones órgano de dirección</w:t>
            </w:r>
          </w:p>
        </w:tc>
        <w:tc>
          <w:tcPr>
            <w:tcW w:w="3628" w:type="dxa"/>
          </w:tcPr>
          <w:p w14:paraId="1E07E18E"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Certificación o actas (extracto con fecha y orden del día).</w:t>
            </w:r>
          </w:p>
        </w:tc>
      </w:tr>
      <w:tr w:rsidR="00483C35" w:rsidRPr="00070CB1" w14:paraId="22D83313" w14:textId="77777777">
        <w:trPr>
          <w:jc w:val="center"/>
        </w:trPr>
        <w:tc>
          <w:tcPr>
            <w:tcW w:w="2835" w:type="dxa"/>
          </w:tcPr>
          <w:p w14:paraId="460D0E73"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A1.B3 Transparencia interna básica (memoria y cuentas a socios/as)</w:t>
            </w:r>
          </w:p>
        </w:tc>
        <w:tc>
          <w:tcPr>
            <w:tcW w:w="794" w:type="dxa"/>
          </w:tcPr>
          <w:p w14:paraId="7DF0308F"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1</w:t>
            </w:r>
          </w:p>
        </w:tc>
        <w:tc>
          <w:tcPr>
            <w:tcW w:w="2381" w:type="dxa"/>
          </w:tcPr>
          <w:p w14:paraId="0283D58A"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 + medio (web/intranet/convocatoria)</w:t>
            </w:r>
          </w:p>
        </w:tc>
        <w:tc>
          <w:tcPr>
            <w:tcW w:w="3628" w:type="dxa"/>
          </w:tcPr>
          <w:p w14:paraId="16A3BEB7"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URL/captura o certificación del órgano competente.</w:t>
            </w:r>
          </w:p>
        </w:tc>
      </w:tr>
      <w:tr w:rsidR="00483C35" w:rsidRPr="00070CB1" w14:paraId="4DA707BB" w14:textId="77777777">
        <w:trPr>
          <w:jc w:val="center"/>
        </w:trPr>
        <w:tc>
          <w:tcPr>
            <w:tcW w:w="2835" w:type="dxa"/>
          </w:tcPr>
          <w:p w14:paraId="5B2C1A0C"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A1.C1 Financiación propia sobre ingresos totales</w:t>
            </w:r>
          </w:p>
        </w:tc>
        <w:tc>
          <w:tcPr>
            <w:tcW w:w="794" w:type="dxa"/>
          </w:tcPr>
          <w:p w14:paraId="45F01666"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0–2</w:t>
            </w:r>
          </w:p>
        </w:tc>
        <w:tc>
          <w:tcPr>
            <w:tcW w:w="2381" w:type="dxa"/>
          </w:tcPr>
          <w:p w14:paraId="2698314E"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 financiación propia (tramos)</w:t>
            </w:r>
          </w:p>
        </w:tc>
        <w:tc>
          <w:tcPr>
            <w:tcW w:w="3628" w:type="dxa"/>
          </w:tcPr>
          <w:p w14:paraId="37A8468B"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Memoria económica del último ejercicio aprobado o certificado del secretario (con desglose).</w:t>
            </w:r>
          </w:p>
        </w:tc>
      </w:tr>
      <w:tr w:rsidR="00B87AF4" w:rsidRPr="00070CB1" w14:paraId="4C7A795A" w14:textId="77777777">
        <w:trPr>
          <w:jc w:val="center"/>
        </w:trPr>
        <w:tc>
          <w:tcPr>
            <w:tcW w:w="2835" w:type="dxa"/>
          </w:tcPr>
          <w:p w14:paraId="1BE0647B"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A1.D Gestión de instalación municipal (ADU o concesión)</w:t>
            </w:r>
          </w:p>
        </w:tc>
        <w:tc>
          <w:tcPr>
            <w:tcW w:w="794" w:type="dxa"/>
          </w:tcPr>
          <w:p w14:paraId="0A7B8A78"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1</w:t>
            </w:r>
          </w:p>
        </w:tc>
        <w:tc>
          <w:tcPr>
            <w:tcW w:w="2381" w:type="dxa"/>
          </w:tcPr>
          <w:p w14:paraId="407BD185"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 + instalación (campo)</w:t>
            </w:r>
          </w:p>
        </w:tc>
        <w:tc>
          <w:tcPr>
            <w:tcW w:w="3628" w:type="dxa"/>
          </w:tcPr>
          <w:p w14:paraId="6921B06F" w14:textId="77777777" w:rsidR="00B87AF4" w:rsidRPr="00070CB1" w:rsidRDefault="001A2480">
            <w:pPr>
              <w:spacing w:after="40"/>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Título habilitante / resolución ADU / concesión o certificación administrativa; verificable por consulta interna.</w:t>
            </w:r>
          </w:p>
        </w:tc>
      </w:tr>
    </w:tbl>
    <w:p w14:paraId="198D489C" w14:textId="77777777" w:rsidR="00B87AF4" w:rsidRPr="00070CB1" w:rsidRDefault="001A2480" w:rsidP="00233F27">
      <w:pPr>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lang w:val="es-ES"/>
        </w:rPr>
        <w:t>A2 — Gobernanza e igualdad en la dirección y promoción del deporte femenino (máx. 10)</w:t>
      </w:r>
    </w:p>
    <w:tbl>
      <w:tblPr>
        <w:tblW w:w="0" w:type="auto"/>
        <w:jc w:val="center"/>
        <w:tblLook w:val="04A0" w:firstRow="1" w:lastRow="0" w:firstColumn="1" w:lastColumn="0" w:noHBand="0" w:noVBand="1"/>
      </w:tblPr>
      <w:tblGrid>
        <w:gridCol w:w="2835"/>
        <w:gridCol w:w="794"/>
        <w:gridCol w:w="2381"/>
        <w:gridCol w:w="3628"/>
      </w:tblGrid>
      <w:tr w:rsidR="00483C35" w:rsidRPr="00070CB1" w14:paraId="5122E551" w14:textId="77777777">
        <w:trPr>
          <w:jc w:val="center"/>
        </w:trPr>
        <w:tc>
          <w:tcPr>
            <w:tcW w:w="2835" w:type="dxa"/>
          </w:tcPr>
          <w:p w14:paraId="5C274C1B"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Subcriterio</w:t>
            </w:r>
          </w:p>
        </w:tc>
        <w:tc>
          <w:tcPr>
            <w:tcW w:w="794" w:type="dxa"/>
          </w:tcPr>
          <w:p w14:paraId="6A9F93EE"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Puntos</w:t>
            </w:r>
          </w:p>
        </w:tc>
        <w:tc>
          <w:tcPr>
            <w:tcW w:w="2381" w:type="dxa"/>
          </w:tcPr>
          <w:p w14:paraId="06FAEF6D"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Datos en solicitud</w:t>
            </w:r>
          </w:p>
        </w:tc>
        <w:tc>
          <w:tcPr>
            <w:tcW w:w="3628" w:type="dxa"/>
          </w:tcPr>
          <w:p w14:paraId="63BFD388"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Forma de acreditación / evidencia mínima</w:t>
            </w:r>
          </w:p>
        </w:tc>
      </w:tr>
      <w:tr w:rsidR="00483C35" w:rsidRPr="00070CB1" w14:paraId="7703445C" w14:textId="77777777">
        <w:trPr>
          <w:jc w:val="center"/>
        </w:trPr>
        <w:tc>
          <w:tcPr>
            <w:tcW w:w="2835" w:type="dxa"/>
          </w:tcPr>
          <w:p w14:paraId="42C43742"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lastRenderedPageBreak/>
              <w:t>A2.A % mujeres en órgano de dirección (tramos)</w:t>
            </w:r>
          </w:p>
        </w:tc>
        <w:tc>
          <w:tcPr>
            <w:tcW w:w="794" w:type="dxa"/>
          </w:tcPr>
          <w:p w14:paraId="7C88A8DA"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0–4</w:t>
            </w:r>
          </w:p>
        </w:tc>
        <w:tc>
          <w:tcPr>
            <w:tcW w:w="2381" w:type="dxa"/>
          </w:tcPr>
          <w:p w14:paraId="21C2B725"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 mujeres en junta/órgano de dirección</w:t>
            </w:r>
          </w:p>
        </w:tc>
        <w:tc>
          <w:tcPr>
            <w:tcW w:w="3628" w:type="dxa"/>
          </w:tcPr>
          <w:p w14:paraId="45F8DB56"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(en muestreo) acta/certificación de composición del órgano de dirección.</w:t>
            </w:r>
          </w:p>
        </w:tc>
      </w:tr>
      <w:tr w:rsidR="00483C35" w:rsidRPr="00070CB1" w14:paraId="64B63549" w14:textId="77777777">
        <w:trPr>
          <w:jc w:val="center"/>
        </w:trPr>
        <w:tc>
          <w:tcPr>
            <w:tcW w:w="2835" w:type="dxa"/>
          </w:tcPr>
          <w:p w14:paraId="5362809F"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A2.B1 Responsable de igualdad designado formalmente</w:t>
            </w:r>
          </w:p>
        </w:tc>
        <w:tc>
          <w:tcPr>
            <w:tcW w:w="794" w:type="dxa"/>
          </w:tcPr>
          <w:p w14:paraId="04ED2FB4"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1</w:t>
            </w:r>
          </w:p>
        </w:tc>
        <w:tc>
          <w:tcPr>
            <w:tcW w:w="2381" w:type="dxa"/>
          </w:tcPr>
          <w:p w14:paraId="1A4BBB0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w:t>
            </w:r>
          </w:p>
        </w:tc>
        <w:tc>
          <w:tcPr>
            <w:tcW w:w="3628" w:type="dxa"/>
          </w:tcPr>
          <w:p w14:paraId="6651A1B9"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acuerdo/acta o certificación de designación.</w:t>
            </w:r>
          </w:p>
        </w:tc>
      </w:tr>
      <w:tr w:rsidR="00483C35" w:rsidRPr="00070CB1" w14:paraId="5061849D" w14:textId="77777777">
        <w:trPr>
          <w:jc w:val="center"/>
        </w:trPr>
        <w:tc>
          <w:tcPr>
            <w:tcW w:w="2835" w:type="dxa"/>
          </w:tcPr>
          <w:p w14:paraId="3D270DC2"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A2.B2 Acción anual de sensibilización/formación (≥1 en el último ejercicio)</w:t>
            </w:r>
          </w:p>
        </w:tc>
        <w:tc>
          <w:tcPr>
            <w:tcW w:w="794" w:type="dxa"/>
          </w:tcPr>
          <w:p w14:paraId="1E4795F5"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1</w:t>
            </w:r>
          </w:p>
        </w:tc>
        <w:tc>
          <w:tcPr>
            <w:tcW w:w="2381" w:type="dxa"/>
          </w:tcPr>
          <w:p w14:paraId="3B50A09C"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 + fecha/tema</w:t>
            </w:r>
          </w:p>
        </w:tc>
        <w:tc>
          <w:tcPr>
            <w:tcW w:w="3628" w:type="dxa"/>
          </w:tcPr>
          <w:p w14:paraId="1F2E5AE3"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evidencia de realización (convocatoria, acta, registro, cartel o material formativo).</w:t>
            </w:r>
          </w:p>
        </w:tc>
      </w:tr>
      <w:tr w:rsidR="00483C35" w:rsidRPr="00070CB1" w14:paraId="325B0FD0" w14:textId="77777777">
        <w:trPr>
          <w:jc w:val="center"/>
        </w:trPr>
        <w:tc>
          <w:tcPr>
            <w:tcW w:w="2835" w:type="dxa"/>
          </w:tcPr>
          <w:p w14:paraId="4829662F"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A2.B3 Plan de igualdad o medidas equivalentes aprobadas + seguimiento</w:t>
            </w:r>
          </w:p>
        </w:tc>
        <w:tc>
          <w:tcPr>
            <w:tcW w:w="794" w:type="dxa"/>
          </w:tcPr>
          <w:p w14:paraId="7741E92B"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2</w:t>
            </w:r>
          </w:p>
        </w:tc>
        <w:tc>
          <w:tcPr>
            <w:tcW w:w="2381" w:type="dxa"/>
          </w:tcPr>
          <w:p w14:paraId="369B1D7E"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w:t>
            </w:r>
          </w:p>
        </w:tc>
        <w:tc>
          <w:tcPr>
            <w:tcW w:w="3628" w:type="dxa"/>
          </w:tcPr>
          <w:p w14:paraId="77C742D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acuerdo de aprobación + evidencia de seguimiento (indicadores o memoria anual).</w:t>
            </w:r>
          </w:p>
        </w:tc>
      </w:tr>
      <w:tr w:rsidR="00B87AF4" w:rsidRPr="00070CB1" w14:paraId="0AEBD68F" w14:textId="77777777">
        <w:trPr>
          <w:jc w:val="center"/>
        </w:trPr>
        <w:tc>
          <w:tcPr>
            <w:tcW w:w="2835" w:type="dxa"/>
          </w:tcPr>
          <w:p w14:paraId="6A7A67EA"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 xml:space="preserve">A2.C Existencia de equipos/deportistas femeninos (tramos por </w:t>
            </w:r>
            <w:proofErr w:type="spellStart"/>
            <w:r w:rsidRPr="00070CB1">
              <w:rPr>
                <w:rFonts w:asciiTheme="majorHAnsi" w:hAnsiTheme="majorHAnsi" w:cstheme="majorHAnsi"/>
                <w:color w:val="000000" w:themeColor="text1"/>
                <w:sz w:val="16"/>
                <w:lang w:val="es-ES"/>
              </w:rPr>
              <w:t>nº</w:t>
            </w:r>
            <w:proofErr w:type="spellEnd"/>
            <w:r w:rsidRPr="00070CB1">
              <w:rPr>
                <w:rFonts w:asciiTheme="majorHAnsi" w:hAnsiTheme="majorHAnsi" w:cstheme="majorHAnsi"/>
                <w:color w:val="000000" w:themeColor="text1"/>
                <w:sz w:val="16"/>
                <w:lang w:val="es-ES"/>
              </w:rPr>
              <w:t xml:space="preserve"> equipos/licencias)</w:t>
            </w:r>
          </w:p>
        </w:tc>
        <w:tc>
          <w:tcPr>
            <w:tcW w:w="794" w:type="dxa"/>
          </w:tcPr>
          <w:p w14:paraId="74F1758A"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0–2</w:t>
            </w:r>
          </w:p>
        </w:tc>
        <w:tc>
          <w:tcPr>
            <w:tcW w:w="2381" w:type="dxa"/>
          </w:tcPr>
          <w:p w14:paraId="6E3720CC" w14:textId="77777777" w:rsidR="00B87AF4" w:rsidRPr="00D0232B" w:rsidRDefault="001A2480" w:rsidP="00233F27">
            <w:pPr>
              <w:spacing w:after="40"/>
              <w:jc w:val="both"/>
              <w:rPr>
                <w:rFonts w:asciiTheme="majorHAnsi" w:hAnsiTheme="majorHAnsi" w:cstheme="majorHAnsi"/>
                <w:color w:val="000000" w:themeColor="text1"/>
                <w:lang w:val="pt-PT"/>
              </w:rPr>
            </w:pPr>
            <w:r w:rsidRPr="00D0232B">
              <w:rPr>
                <w:rFonts w:asciiTheme="majorHAnsi" w:hAnsiTheme="majorHAnsi" w:cstheme="majorHAnsi"/>
                <w:color w:val="000000" w:themeColor="text1"/>
                <w:sz w:val="16"/>
                <w:lang w:val="pt-PT"/>
              </w:rPr>
              <w:t>Nº equipos/licencias femeninas (temporada referencia)</w:t>
            </w:r>
          </w:p>
        </w:tc>
        <w:tc>
          <w:tcPr>
            <w:tcW w:w="3628" w:type="dxa"/>
          </w:tcPr>
          <w:p w14:paraId="53F22114" w14:textId="77777777" w:rsidR="00B87AF4" w:rsidRPr="00070CB1" w:rsidRDefault="001A2480" w:rsidP="00233F27">
            <w:pPr>
              <w:spacing w:after="40"/>
              <w:jc w:val="both"/>
              <w:rPr>
                <w:rFonts w:asciiTheme="majorHAnsi" w:hAnsiTheme="majorHAnsi" w:cstheme="majorHAnsi"/>
                <w:color w:val="000000" w:themeColor="text1"/>
                <w:sz w:val="16"/>
                <w:szCs w:val="16"/>
                <w:lang w:val="es-ES"/>
              </w:rPr>
            </w:pPr>
            <w:r w:rsidRPr="00070CB1">
              <w:rPr>
                <w:sz w:val="16"/>
                <w:szCs w:val="16"/>
                <w:lang w:val="es-ES"/>
              </w:rPr>
              <w:t>Certificación federativa, cuando proceda, o certificación de la entidad o relación agregada verificable de equipos, grupos, deportistas o participantes femeninas, según la naturaleza del proyecto o de la entidad.</w:t>
            </w:r>
          </w:p>
        </w:tc>
      </w:tr>
    </w:tbl>
    <w:p w14:paraId="60DD126A" w14:textId="77777777" w:rsidR="00B87AF4" w:rsidRPr="00070CB1" w:rsidRDefault="001A2480" w:rsidP="00233F27">
      <w:pPr>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lang w:val="es-ES"/>
        </w:rPr>
        <w:t>A3 — Antigüedad e implantación efectiva en València (máx. 10)</w:t>
      </w:r>
    </w:p>
    <w:tbl>
      <w:tblPr>
        <w:tblW w:w="0" w:type="auto"/>
        <w:jc w:val="center"/>
        <w:tblLook w:val="04A0" w:firstRow="1" w:lastRow="0" w:firstColumn="1" w:lastColumn="0" w:noHBand="0" w:noVBand="1"/>
      </w:tblPr>
      <w:tblGrid>
        <w:gridCol w:w="2835"/>
        <w:gridCol w:w="794"/>
        <w:gridCol w:w="2381"/>
        <w:gridCol w:w="3628"/>
      </w:tblGrid>
      <w:tr w:rsidR="00483C35" w:rsidRPr="00070CB1" w14:paraId="29392029" w14:textId="77777777">
        <w:trPr>
          <w:jc w:val="center"/>
        </w:trPr>
        <w:tc>
          <w:tcPr>
            <w:tcW w:w="2835" w:type="dxa"/>
          </w:tcPr>
          <w:p w14:paraId="1C186359"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Subcriterio</w:t>
            </w:r>
          </w:p>
        </w:tc>
        <w:tc>
          <w:tcPr>
            <w:tcW w:w="794" w:type="dxa"/>
          </w:tcPr>
          <w:p w14:paraId="6EA803F4"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Puntos</w:t>
            </w:r>
          </w:p>
        </w:tc>
        <w:tc>
          <w:tcPr>
            <w:tcW w:w="2381" w:type="dxa"/>
          </w:tcPr>
          <w:p w14:paraId="3EAC9171"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Datos en solicitud</w:t>
            </w:r>
          </w:p>
        </w:tc>
        <w:tc>
          <w:tcPr>
            <w:tcW w:w="3628" w:type="dxa"/>
          </w:tcPr>
          <w:p w14:paraId="7D5461CE"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Forma de acreditación / evidencia mínima</w:t>
            </w:r>
          </w:p>
        </w:tc>
      </w:tr>
      <w:tr w:rsidR="00483C35" w:rsidRPr="00070CB1" w14:paraId="2BD850DB" w14:textId="77777777">
        <w:trPr>
          <w:jc w:val="center"/>
        </w:trPr>
        <w:tc>
          <w:tcPr>
            <w:tcW w:w="2835" w:type="dxa"/>
          </w:tcPr>
          <w:p w14:paraId="0F939658"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A3.A Antigüedad registral (tramos)</w:t>
            </w:r>
          </w:p>
        </w:tc>
        <w:tc>
          <w:tcPr>
            <w:tcW w:w="794" w:type="dxa"/>
          </w:tcPr>
          <w:p w14:paraId="2BFB7274"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0–4</w:t>
            </w:r>
          </w:p>
        </w:tc>
        <w:tc>
          <w:tcPr>
            <w:tcW w:w="2381" w:type="dxa"/>
          </w:tcPr>
          <w:p w14:paraId="6862A6BA"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Años desde inscripción registral</w:t>
            </w:r>
          </w:p>
        </w:tc>
        <w:tc>
          <w:tcPr>
            <w:tcW w:w="3628" w:type="dxa"/>
          </w:tcPr>
          <w:p w14:paraId="2BA31E9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Consulta a registro público o aportación de certificado registral (si se requiere).</w:t>
            </w:r>
          </w:p>
        </w:tc>
      </w:tr>
      <w:tr w:rsidR="00483C35" w:rsidRPr="00070CB1" w14:paraId="7A5D0139" w14:textId="77777777">
        <w:trPr>
          <w:jc w:val="center"/>
        </w:trPr>
        <w:tc>
          <w:tcPr>
            <w:tcW w:w="2835" w:type="dxa"/>
          </w:tcPr>
          <w:p w14:paraId="24A2B388"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A3.B1 Actividad continuada en València (últimos 4 años)</w:t>
            </w:r>
          </w:p>
        </w:tc>
        <w:tc>
          <w:tcPr>
            <w:tcW w:w="794" w:type="dxa"/>
          </w:tcPr>
          <w:p w14:paraId="10CE374F"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0–2</w:t>
            </w:r>
          </w:p>
        </w:tc>
        <w:tc>
          <w:tcPr>
            <w:tcW w:w="2381" w:type="dxa"/>
          </w:tcPr>
          <w:p w14:paraId="522C8F70" w14:textId="77777777" w:rsidR="00B87AF4" w:rsidRPr="00070CB1" w:rsidRDefault="001A2480" w:rsidP="00233F27">
            <w:pPr>
              <w:spacing w:after="40"/>
              <w:jc w:val="both"/>
              <w:rPr>
                <w:rFonts w:asciiTheme="majorHAnsi" w:hAnsiTheme="majorHAnsi" w:cstheme="majorHAnsi"/>
                <w:color w:val="000000" w:themeColor="text1"/>
                <w:lang w:val="es-ES"/>
              </w:rPr>
            </w:pPr>
            <w:proofErr w:type="spellStart"/>
            <w:r w:rsidRPr="00070CB1">
              <w:rPr>
                <w:rFonts w:asciiTheme="majorHAnsi" w:hAnsiTheme="majorHAnsi" w:cstheme="majorHAnsi"/>
                <w:color w:val="000000" w:themeColor="text1"/>
                <w:sz w:val="16"/>
                <w:lang w:val="es-ES"/>
              </w:rPr>
              <w:t>Nº</w:t>
            </w:r>
            <w:proofErr w:type="spellEnd"/>
            <w:r w:rsidRPr="00070CB1">
              <w:rPr>
                <w:rFonts w:asciiTheme="majorHAnsi" w:hAnsiTheme="majorHAnsi" w:cstheme="majorHAnsi"/>
                <w:color w:val="000000" w:themeColor="text1"/>
                <w:sz w:val="16"/>
                <w:lang w:val="es-ES"/>
              </w:rPr>
              <w:t xml:space="preserve"> temporadas/ejercicios con actividad continuada</w:t>
            </w:r>
          </w:p>
        </w:tc>
        <w:tc>
          <w:tcPr>
            <w:tcW w:w="3628" w:type="dxa"/>
          </w:tcPr>
          <w:p w14:paraId="1287AF4E"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Certificado registral correspondiente o certificación federativa (licencias/participación) o memorias (muestreo).</w:t>
            </w:r>
          </w:p>
        </w:tc>
      </w:tr>
      <w:tr w:rsidR="00483C35" w:rsidRPr="00070CB1" w14:paraId="4EDFD7C4" w14:textId="77777777">
        <w:trPr>
          <w:jc w:val="center"/>
        </w:trPr>
        <w:tc>
          <w:tcPr>
            <w:tcW w:w="2835" w:type="dxa"/>
          </w:tcPr>
          <w:p w14:paraId="5D04E942"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A3.B2 Base de participantes/licencias con domicilio en València (≥50%)</w:t>
            </w:r>
          </w:p>
        </w:tc>
        <w:tc>
          <w:tcPr>
            <w:tcW w:w="794" w:type="dxa"/>
          </w:tcPr>
          <w:p w14:paraId="20756511"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2</w:t>
            </w:r>
          </w:p>
        </w:tc>
        <w:tc>
          <w:tcPr>
            <w:tcW w:w="2381" w:type="dxa"/>
          </w:tcPr>
          <w:p w14:paraId="52B2F9B8"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 licencias/participantes en València</w:t>
            </w:r>
          </w:p>
        </w:tc>
        <w:tc>
          <w:tcPr>
            <w:tcW w:w="3628" w:type="dxa"/>
          </w:tcPr>
          <w:p w14:paraId="3722D8B1"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 xml:space="preserve">Certificado del club firmado por secretaría con </w:t>
            </w:r>
            <w:proofErr w:type="spellStart"/>
            <w:r w:rsidRPr="00070CB1">
              <w:rPr>
                <w:rFonts w:asciiTheme="majorHAnsi" w:hAnsiTheme="majorHAnsi" w:cstheme="majorHAnsi"/>
                <w:color w:val="000000" w:themeColor="text1"/>
                <w:sz w:val="16"/>
                <w:lang w:val="es-ES"/>
              </w:rPr>
              <w:t>VºBº</w:t>
            </w:r>
            <w:proofErr w:type="spellEnd"/>
            <w:r w:rsidRPr="00070CB1">
              <w:rPr>
                <w:rFonts w:asciiTheme="majorHAnsi" w:hAnsiTheme="majorHAnsi" w:cstheme="majorHAnsi"/>
                <w:color w:val="000000" w:themeColor="text1"/>
                <w:sz w:val="16"/>
                <w:lang w:val="es-ES"/>
              </w:rPr>
              <w:t xml:space="preserve"> presidencia (licencias totales y domiciliadas en València) o certificación federativa.</w:t>
            </w:r>
          </w:p>
        </w:tc>
      </w:tr>
      <w:tr w:rsidR="00B87AF4" w:rsidRPr="00070CB1" w14:paraId="67CA2FCC" w14:textId="77777777">
        <w:trPr>
          <w:jc w:val="center"/>
        </w:trPr>
        <w:tc>
          <w:tcPr>
            <w:tcW w:w="2835" w:type="dxa"/>
          </w:tcPr>
          <w:p w14:paraId="7C654F65"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A3.B3 Uso regular de instalaciones de titularidad pública (última temporada)</w:t>
            </w:r>
          </w:p>
        </w:tc>
        <w:tc>
          <w:tcPr>
            <w:tcW w:w="794" w:type="dxa"/>
          </w:tcPr>
          <w:p w14:paraId="55A3C3AF"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2</w:t>
            </w:r>
          </w:p>
        </w:tc>
        <w:tc>
          <w:tcPr>
            <w:tcW w:w="2381" w:type="dxa"/>
          </w:tcPr>
          <w:p w14:paraId="0697034B"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 + instalación</w:t>
            </w:r>
          </w:p>
        </w:tc>
        <w:tc>
          <w:tcPr>
            <w:tcW w:w="3628" w:type="dxa"/>
          </w:tcPr>
          <w:p w14:paraId="6A660B3E"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Autorización/horarios; contrato de uso; certificación FDM si existe.</w:t>
            </w:r>
          </w:p>
        </w:tc>
      </w:tr>
    </w:tbl>
    <w:p w14:paraId="23009B7E" w14:textId="77777777" w:rsidR="00070CB1" w:rsidRDefault="00070CB1" w:rsidP="00233F27">
      <w:pPr>
        <w:jc w:val="both"/>
        <w:rPr>
          <w:rFonts w:asciiTheme="majorHAnsi" w:hAnsiTheme="majorHAnsi" w:cstheme="majorHAnsi"/>
          <w:b/>
          <w:color w:val="000000" w:themeColor="text1"/>
          <w:lang w:val="es-ES"/>
        </w:rPr>
      </w:pPr>
    </w:p>
    <w:p w14:paraId="44B1A3BE" w14:textId="2F427148" w:rsidR="00B87AF4" w:rsidRPr="00070CB1" w:rsidRDefault="001A2480" w:rsidP="00233F27">
      <w:pPr>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lang w:val="es-ES"/>
        </w:rPr>
        <w:t>A4 — Comunicación institucional, bilingüismo y accesibilidad comunicativa (máx. 10)</w:t>
      </w:r>
    </w:p>
    <w:tbl>
      <w:tblPr>
        <w:tblW w:w="0" w:type="auto"/>
        <w:jc w:val="center"/>
        <w:tblLook w:val="04A0" w:firstRow="1" w:lastRow="0" w:firstColumn="1" w:lastColumn="0" w:noHBand="0" w:noVBand="1"/>
      </w:tblPr>
      <w:tblGrid>
        <w:gridCol w:w="2835"/>
        <w:gridCol w:w="794"/>
        <w:gridCol w:w="2381"/>
        <w:gridCol w:w="3628"/>
      </w:tblGrid>
      <w:tr w:rsidR="00483C35" w:rsidRPr="00070CB1" w14:paraId="6C5F5228" w14:textId="77777777">
        <w:trPr>
          <w:jc w:val="center"/>
        </w:trPr>
        <w:tc>
          <w:tcPr>
            <w:tcW w:w="2835" w:type="dxa"/>
          </w:tcPr>
          <w:p w14:paraId="6DE39613"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Subcriterio</w:t>
            </w:r>
          </w:p>
        </w:tc>
        <w:tc>
          <w:tcPr>
            <w:tcW w:w="794" w:type="dxa"/>
          </w:tcPr>
          <w:p w14:paraId="4F013FE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Puntos</w:t>
            </w:r>
          </w:p>
        </w:tc>
        <w:tc>
          <w:tcPr>
            <w:tcW w:w="2381" w:type="dxa"/>
          </w:tcPr>
          <w:p w14:paraId="7DFC60A5"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Datos en solicitud</w:t>
            </w:r>
          </w:p>
        </w:tc>
        <w:tc>
          <w:tcPr>
            <w:tcW w:w="3628" w:type="dxa"/>
          </w:tcPr>
          <w:p w14:paraId="561485D6"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Forma de acreditación / evidencia mínima</w:t>
            </w:r>
          </w:p>
        </w:tc>
      </w:tr>
      <w:tr w:rsidR="00483C35" w:rsidRPr="00070CB1" w14:paraId="1DEE5C7C" w14:textId="77777777">
        <w:trPr>
          <w:jc w:val="center"/>
        </w:trPr>
        <w:tc>
          <w:tcPr>
            <w:tcW w:w="2835" w:type="dxa"/>
          </w:tcPr>
          <w:p w14:paraId="1FDFCC8F"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A4.A Canales institucionales activos (</w:t>
            </w:r>
            <w:proofErr w:type="spellStart"/>
            <w:r w:rsidRPr="00070CB1">
              <w:rPr>
                <w:rFonts w:asciiTheme="majorHAnsi" w:hAnsiTheme="majorHAnsi" w:cstheme="majorHAnsi"/>
                <w:color w:val="000000" w:themeColor="text1"/>
                <w:sz w:val="16"/>
                <w:lang w:val="es-ES"/>
              </w:rPr>
              <w:t>nº</w:t>
            </w:r>
            <w:proofErr w:type="spellEnd"/>
            <w:r w:rsidRPr="00070CB1">
              <w:rPr>
                <w:rFonts w:asciiTheme="majorHAnsi" w:hAnsiTheme="majorHAnsi" w:cstheme="majorHAnsi"/>
                <w:color w:val="000000" w:themeColor="text1"/>
                <w:sz w:val="16"/>
                <w:lang w:val="es-ES"/>
              </w:rPr>
              <w:t xml:space="preserve"> canales)</w:t>
            </w:r>
          </w:p>
        </w:tc>
        <w:tc>
          <w:tcPr>
            <w:tcW w:w="794" w:type="dxa"/>
          </w:tcPr>
          <w:p w14:paraId="67B73F85"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0–4</w:t>
            </w:r>
          </w:p>
        </w:tc>
        <w:tc>
          <w:tcPr>
            <w:tcW w:w="2381" w:type="dxa"/>
          </w:tcPr>
          <w:p w14:paraId="7C0CCCA5" w14:textId="77777777" w:rsidR="00B87AF4" w:rsidRPr="00070CB1" w:rsidRDefault="001A2480" w:rsidP="00233F27">
            <w:pPr>
              <w:spacing w:after="40"/>
              <w:jc w:val="both"/>
              <w:rPr>
                <w:rFonts w:asciiTheme="majorHAnsi" w:hAnsiTheme="majorHAnsi" w:cstheme="majorHAnsi"/>
                <w:color w:val="000000" w:themeColor="text1"/>
                <w:lang w:val="es-ES"/>
              </w:rPr>
            </w:pPr>
            <w:proofErr w:type="spellStart"/>
            <w:r w:rsidRPr="00070CB1">
              <w:rPr>
                <w:rFonts w:asciiTheme="majorHAnsi" w:hAnsiTheme="majorHAnsi" w:cstheme="majorHAnsi"/>
                <w:color w:val="000000" w:themeColor="text1"/>
                <w:sz w:val="16"/>
                <w:lang w:val="es-ES"/>
              </w:rPr>
              <w:t>Checklist</w:t>
            </w:r>
            <w:proofErr w:type="spellEnd"/>
            <w:r w:rsidRPr="00070CB1">
              <w:rPr>
                <w:rFonts w:asciiTheme="majorHAnsi" w:hAnsiTheme="majorHAnsi" w:cstheme="majorHAnsi"/>
                <w:color w:val="000000" w:themeColor="text1"/>
                <w:sz w:val="16"/>
                <w:lang w:val="es-ES"/>
              </w:rPr>
              <w:t xml:space="preserve"> canales + </w:t>
            </w:r>
            <w:proofErr w:type="spellStart"/>
            <w:r w:rsidRPr="00070CB1">
              <w:rPr>
                <w:rFonts w:asciiTheme="majorHAnsi" w:hAnsiTheme="majorHAnsi" w:cstheme="majorHAnsi"/>
                <w:color w:val="000000" w:themeColor="text1"/>
                <w:sz w:val="16"/>
                <w:lang w:val="es-ES"/>
              </w:rPr>
              <w:t>URLs</w:t>
            </w:r>
            <w:proofErr w:type="spellEnd"/>
            <w:r w:rsidRPr="00070CB1">
              <w:rPr>
                <w:rFonts w:asciiTheme="majorHAnsi" w:hAnsiTheme="majorHAnsi" w:cstheme="majorHAnsi"/>
                <w:color w:val="000000" w:themeColor="text1"/>
                <w:sz w:val="16"/>
                <w:lang w:val="es-ES"/>
              </w:rPr>
              <w:t>/identificadores</w:t>
            </w:r>
          </w:p>
        </w:tc>
        <w:tc>
          <w:tcPr>
            <w:tcW w:w="3628" w:type="dxa"/>
          </w:tcPr>
          <w:p w14:paraId="1213D566"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 xml:space="preserve">Declaración responsable + verificación por </w:t>
            </w:r>
            <w:proofErr w:type="spellStart"/>
            <w:r w:rsidRPr="00070CB1">
              <w:rPr>
                <w:rFonts w:asciiTheme="majorHAnsi" w:hAnsiTheme="majorHAnsi" w:cstheme="majorHAnsi"/>
                <w:color w:val="000000" w:themeColor="text1"/>
                <w:sz w:val="16"/>
                <w:lang w:val="es-ES"/>
              </w:rPr>
              <w:t>URLs</w:t>
            </w:r>
            <w:proofErr w:type="spellEnd"/>
            <w:r w:rsidRPr="00070CB1">
              <w:rPr>
                <w:rFonts w:asciiTheme="majorHAnsi" w:hAnsiTheme="majorHAnsi" w:cstheme="majorHAnsi"/>
                <w:color w:val="000000" w:themeColor="text1"/>
                <w:sz w:val="16"/>
                <w:lang w:val="es-ES"/>
              </w:rPr>
              <w:t>/capturas conforme a umbrales de actividad (RRSS/web/</w:t>
            </w:r>
            <w:proofErr w:type="spellStart"/>
            <w:r w:rsidRPr="00070CB1">
              <w:rPr>
                <w:rFonts w:asciiTheme="majorHAnsi" w:hAnsiTheme="majorHAnsi" w:cstheme="majorHAnsi"/>
                <w:color w:val="000000" w:themeColor="text1"/>
                <w:sz w:val="16"/>
                <w:lang w:val="es-ES"/>
              </w:rPr>
              <w:t>newsletter</w:t>
            </w:r>
            <w:proofErr w:type="spellEnd"/>
            <w:r w:rsidRPr="00070CB1">
              <w:rPr>
                <w:rFonts w:asciiTheme="majorHAnsi" w:hAnsiTheme="majorHAnsi" w:cstheme="majorHAnsi"/>
                <w:color w:val="000000" w:themeColor="text1"/>
                <w:sz w:val="16"/>
                <w:lang w:val="es-ES"/>
              </w:rPr>
              <w:t>).</w:t>
            </w:r>
          </w:p>
        </w:tc>
      </w:tr>
      <w:tr w:rsidR="00483C35" w:rsidRPr="00070CB1" w14:paraId="4490C34C" w14:textId="77777777">
        <w:trPr>
          <w:jc w:val="center"/>
        </w:trPr>
        <w:tc>
          <w:tcPr>
            <w:tcW w:w="2835" w:type="dxa"/>
          </w:tcPr>
          <w:p w14:paraId="5C5EBDE3"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A4.B Organización mínima (responsable + periodicidad/plan)</w:t>
            </w:r>
          </w:p>
        </w:tc>
        <w:tc>
          <w:tcPr>
            <w:tcW w:w="794" w:type="dxa"/>
          </w:tcPr>
          <w:p w14:paraId="39A79A3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0–2</w:t>
            </w:r>
          </w:p>
        </w:tc>
        <w:tc>
          <w:tcPr>
            <w:tcW w:w="2381" w:type="dxa"/>
          </w:tcPr>
          <w:p w14:paraId="6DD2EC6A"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 responsable; Sí/No plan anual</w:t>
            </w:r>
          </w:p>
        </w:tc>
        <w:tc>
          <w:tcPr>
            <w:tcW w:w="3628" w:type="dxa"/>
          </w:tcPr>
          <w:p w14:paraId="4FC49B9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(en muestreo) designación/organigrama o plan básico.</w:t>
            </w:r>
          </w:p>
        </w:tc>
      </w:tr>
      <w:tr w:rsidR="00483C35" w:rsidRPr="00070CB1" w14:paraId="4C3EF0A7" w14:textId="77777777">
        <w:trPr>
          <w:jc w:val="center"/>
        </w:trPr>
        <w:tc>
          <w:tcPr>
            <w:tcW w:w="2835" w:type="dxa"/>
          </w:tcPr>
          <w:p w14:paraId="00A1083D"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A4.C Bilingüismo (no/parcial/operativo)</w:t>
            </w:r>
          </w:p>
        </w:tc>
        <w:tc>
          <w:tcPr>
            <w:tcW w:w="794" w:type="dxa"/>
          </w:tcPr>
          <w:p w14:paraId="3CC5C688"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0–2</w:t>
            </w:r>
          </w:p>
        </w:tc>
        <w:tc>
          <w:tcPr>
            <w:tcW w:w="2381" w:type="dxa"/>
          </w:tcPr>
          <w:p w14:paraId="0A5E15FE"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Nivel</w:t>
            </w:r>
          </w:p>
        </w:tc>
        <w:tc>
          <w:tcPr>
            <w:tcW w:w="3628" w:type="dxa"/>
          </w:tcPr>
          <w:p w14:paraId="567E7442"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verificación por muestreo (capturas/publicaciones).</w:t>
            </w:r>
          </w:p>
        </w:tc>
      </w:tr>
      <w:tr w:rsidR="00B87AF4" w:rsidRPr="00070CB1" w14:paraId="2D93FEC9" w14:textId="77777777">
        <w:trPr>
          <w:jc w:val="center"/>
        </w:trPr>
        <w:tc>
          <w:tcPr>
            <w:tcW w:w="2835" w:type="dxa"/>
          </w:tcPr>
          <w:p w14:paraId="25A306FE"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A4.D Accesibilidad comunicativa (medidas acreditadas; máx. 2)</w:t>
            </w:r>
          </w:p>
        </w:tc>
        <w:tc>
          <w:tcPr>
            <w:tcW w:w="794" w:type="dxa"/>
          </w:tcPr>
          <w:p w14:paraId="7A500D52"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0–2</w:t>
            </w:r>
          </w:p>
        </w:tc>
        <w:tc>
          <w:tcPr>
            <w:tcW w:w="2381" w:type="dxa"/>
          </w:tcPr>
          <w:p w14:paraId="6C1BF4D4" w14:textId="77777777" w:rsidR="00B87AF4" w:rsidRPr="00070CB1" w:rsidRDefault="001A2480" w:rsidP="00233F27">
            <w:pPr>
              <w:spacing w:after="40"/>
              <w:jc w:val="both"/>
              <w:rPr>
                <w:rFonts w:asciiTheme="majorHAnsi" w:hAnsiTheme="majorHAnsi" w:cstheme="majorHAnsi"/>
                <w:color w:val="000000" w:themeColor="text1"/>
                <w:lang w:val="es-ES"/>
              </w:rPr>
            </w:pPr>
            <w:proofErr w:type="spellStart"/>
            <w:r w:rsidRPr="00070CB1">
              <w:rPr>
                <w:rFonts w:asciiTheme="majorHAnsi" w:hAnsiTheme="majorHAnsi" w:cstheme="majorHAnsi"/>
                <w:color w:val="000000" w:themeColor="text1"/>
                <w:sz w:val="16"/>
                <w:lang w:val="es-ES"/>
              </w:rPr>
              <w:t>Checklist</w:t>
            </w:r>
            <w:proofErr w:type="spellEnd"/>
            <w:r w:rsidRPr="00070CB1">
              <w:rPr>
                <w:rFonts w:asciiTheme="majorHAnsi" w:hAnsiTheme="majorHAnsi" w:cstheme="majorHAnsi"/>
                <w:color w:val="000000" w:themeColor="text1"/>
                <w:sz w:val="16"/>
                <w:lang w:val="es-ES"/>
              </w:rPr>
              <w:t xml:space="preserve"> medidas + evidencias</w:t>
            </w:r>
          </w:p>
        </w:tc>
        <w:tc>
          <w:tcPr>
            <w:tcW w:w="3628" w:type="dxa"/>
          </w:tcPr>
          <w:p w14:paraId="078C548B" w14:textId="77777777" w:rsidR="00B87AF4" w:rsidRPr="00070CB1" w:rsidRDefault="001A2480" w:rsidP="00233F27">
            <w:pPr>
              <w:spacing w:after="40"/>
              <w:jc w:val="both"/>
              <w:rPr>
                <w:rFonts w:asciiTheme="majorHAnsi" w:hAnsiTheme="majorHAnsi" w:cstheme="majorHAnsi"/>
                <w:color w:val="000000" w:themeColor="text1"/>
                <w:lang w:val="es-ES"/>
              </w:rPr>
            </w:pPr>
            <w:proofErr w:type="spellStart"/>
            <w:r w:rsidRPr="00070CB1">
              <w:rPr>
                <w:rFonts w:asciiTheme="majorHAnsi" w:hAnsiTheme="majorHAnsi" w:cstheme="majorHAnsi"/>
                <w:color w:val="000000" w:themeColor="text1"/>
                <w:sz w:val="16"/>
                <w:lang w:val="es-ES"/>
              </w:rPr>
              <w:t>URLs</w:t>
            </w:r>
            <w:proofErr w:type="spellEnd"/>
            <w:r w:rsidRPr="00070CB1">
              <w:rPr>
                <w:rFonts w:asciiTheme="majorHAnsi" w:hAnsiTheme="majorHAnsi" w:cstheme="majorHAnsi"/>
                <w:color w:val="000000" w:themeColor="text1"/>
                <w:sz w:val="16"/>
                <w:lang w:val="es-ES"/>
              </w:rPr>
              <w:t>/capturas o documentos: D1 subtitulado; D2 ALT/</w:t>
            </w:r>
            <w:proofErr w:type="spellStart"/>
            <w:r w:rsidRPr="00070CB1">
              <w:rPr>
                <w:rFonts w:asciiTheme="majorHAnsi" w:hAnsiTheme="majorHAnsi" w:cstheme="majorHAnsi"/>
                <w:color w:val="000000" w:themeColor="text1"/>
                <w:sz w:val="16"/>
                <w:lang w:val="es-ES"/>
              </w:rPr>
              <w:t>descr</w:t>
            </w:r>
            <w:proofErr w:type="spellEnd"/>
            <w:r w:rsidRPr="00070CB1">
              <w:rPr>
                <w:rFonts w:asciiTheme="majorHAnsi" w:hAnsiTheme="majorHAnsi" w:cstheme="majorHAnsi"/>
                <w:color w:val="000000" w:themeColor="text1"/>
                <w:sz w:val="16"/>
                <w:lang w:val="es-ES"/>
              </w:rPr>
              <w:t>.; D3 lectura fácil; D4 pictogramas/infografías accesibles. (Máx. 2 puntos).</w:t>
            </w:r>
          </w:p>
        </w:tc>
      </w:tr>
    </w:tbl>
    <w:p w14:paraId="21A237E4" w14:textId="77777777" w:rsidR="00B87AF4" w:rsidRPr="00070CB1" w:rsidRDefault="00B87AF4" w:rsidP="00233F27">
      <w:pPr>
        <w:jc w:val="both"/>
        <w:rPr>
          <w:rFonts w:asciiTheme="majorHAnsi" w:hAnsiTheme="majorHAnsi" w:cstheme="majorHAnsi"/>
          <w:color w:val="000000" w:themeColor="text1"/>
          <w:lang w:val="es-ES"/>
        </w:rPr>
      </w:pPr>
    </w:p>
    <w:p w14:paraId="6746FB9E" w14:textId="77777777" w:rsidR="00B87AF4" w:rsidRPr="00070CB1" w:rsidRDefault="001A2480" w:rsidP="00233F27">
      <w:pPr>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lang w:val="es-ES"/>
        </w:rPr>
        <w:t>A5 — Voluntariado deportivo y responsabilidad social (máx. 10)</w:t>
      </w:r>
    </w:p>
    <w:tbl>
      <w:tblPr>
        <w:tblW w:w="0" w:type="auto"/>
        <w:jc w:val="center"/>
        <w:tblLook w:val="04A0" w:firstRow="1" w:lastRow="0" w:firstColumn="1" w:lastColumn="0" w:noHBand="0" w:noVBand="1"/>
      </w:tblPr>
      <w:tblGrid>
        <w:gridCol w:w="2835"/>
        <w:gridCol w:w="794"/>
        <w:gridCol w:w="2381"/>
        <w:gridCol w:w="3628"/>
      </w:tblGrid>
      <w:tr w:rsidR="00483C35" w:rsidRPr="00070CB1" w14:paraId="09801D5E" w14:textId="77777777">
        <w:trPr>
          <w:jc w:val="center"/>
        </w:trPr>
        <w:tc>
          <w:tcPr>
            <w:tcW w:w="2835" w:type="dxa"/>
          </w:tcPr>
          <w:p w14:paraId="292FDBC7"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Subcriterio</w:t>
            </w:r>
          </w:p>
        </w:tc>
        <w:tc>
          <w:tcPr>
            <w:tcW w:w="794" w:type="dxa"/>
          </w:tcPr>
          <w:p w14:paraId="2C0F330B"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Puntos</w:t>
            </w:r>
          </w:p>
        </w:tc>
        <w:tc>
          <w:tcPr>
            <w:tcW w:w="2381" w:type="dxa"/>
          </w:tcPr>
          <w:p w14:paraId="5E25E6FD"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Datos en solicitud</w:t>
            </w:r>
          </w:p>
        </w:tc>
        <w:tc>
          <w:tcPr>
            <w:tcW w:w="3628" w:type="dxa"/>
          </w:tcPr>
          <w:p w14:paraId="6F1B686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Forma de acreditación / evidencia mínima</w:t>
            </w:r>
          </w:p>
        </w:tc>
      </w:tr>
      <w:tr w:rsidR="00483C35" w:rsidRPr="00070CB1" w14:paraId="6324B2A4" w14:textId="77777777">
        <w:trPr>
          <w:jc w:val="center"/>
        </w:trPr>
        <w:tc>
          <w:tcPr>
            <w:tcW w:w="2835" w:type="dxa"/>
          </w:tcPr>
          <w:p w14:paraId="12F3679B"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A5.A Existencia y estructura (según condiciones)</w:t>
            </w:r>
          </w:p>
        </w:tc>
        <w:tc>
          <w:tcPr>
            <w:tcW w:w="794" w:type="dxa"/>
          </w:tcPr>
          <w:p w14:paraId="1EDA7197"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0–4</w:t>
            </w:r>
          </w:p>
        </w:tc>
        <w:tc>
          <w:tcPr>
            <w:tcW w:w="2381" w:type="dxa"/>
          </w:tcPr>
          <w:p w14:paraId="3D445DE3" w14:textId="77777777" w:rsidR="00B87AF4" w:rsidRPr="00070CB1" w:rsidRDefault="001A2480" w:rsidP="00233F27">
            <w:pPr>
              <w:spacing w:after="40"/>
              <w:jc w:val="both"/>
              <w:rPr>
                <w:rFonts w:asciiTheme="majorHAnsi" w:hAnsiTheme="majorHAnsi" w:cstheme="majorHAnsi"/>
                <w:color w:val="000000" w:themeColor="text1"/>
                <w:lang w:val="es-ES"/>
              </w:rPr>
            </w:pPr>
            <w:proofErr w:type="spellStart"/>
            <w:r w:rsidRPr="00070CB1">
              <w:rPr>
                <w:rFonts w:asciiTheme="majorHAnsi" w:hAnsiTheme="majorHAnsi" w:cstheme="majorHAnsi"/>
                <w:color w:val="000000" w:themeColor="text1"/>
                <w:sz w:val="16"/>
                <w:lang w:val="es-ES"/>
              </w:rPr>
              <w:t>Nº</w:t>
            </w:r>
            <w:proofErr w:type="spellEnd"/>
            <w:r w:rsidRPr="00070CB1">
              <w:rPr>
                <w:rFonts w:asciiTheme="majorHAnsi" w:hAnsiTheme="majorHAnsi" w:cstheme="majorHAnsi"/>
                <w:color w:val="000000" w:themeColor="text1"/>
                <w:sz w:val="16"/>
                <w:lang w:val="es-ES"/>
              </w:rPr>
              <w:t xml:space="preserve"> voluntarios/as; Sí/No coordinación; Sí/No plan/protocolo</w:t>
            </w:r>
          </w:p>
        </w:tc>
        <w:tc>
          <w:tcPr>
            <w:tcW w:w="3628" w:type="dxa"/>
          </w:tcPr>
          <w:p w14:paraId="02D29181"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(en muestreo) plan/protocolo aprobado, designación de coordinación, evidencias de actividad.</w:t>
            </w:r>
          </w:p>
        </w:tc>
      </w:tr>
      <w:tr w:rsidR="00483C35" w:rsidRPr="00070CB1" w14:paraId="39C8802A" w14:textId="77777777">
        <w:trPr>
          <w:jc w:val="center"/>
        </w:trPr>
        <w:tc>
          <w:tcPr>
            <w:tcW w:w="2835" w:type="dxa"/>
          </w:tcPr>
          <w:p w14:paraId="11E620F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A5.B Articulación institucional (registro + colaboración OAM FDM)</w:t>
            </w:r>
          </w:p>
        </w:tc>
        <w:tc>
          <w:tcPr>
            <w:tcW w:w="794" w:type="dxa"/>
          </w:tcPr>
          <w:p w14:paraId="448A5C1F"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0–4</w:t>
            </w:r>
          </w:p>
        </w:tc>
        <w:tc>
          <w:tcPr>
            <w:tcW w:w="2381" w:type="dxa"/>
          </w:tcPr>
          <w:p w14:paraId="0AFCEF4D"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 registro; Sí/No colaboración</w:t>
            </w:r>
          </w:p>
        </w:tc>
        <w:tc>
          <w:tcPr>
            <w:tcW w:w="3628" w:type="dxa"/>
          </w:tcPr>
          <w:p w14:paraId="24750EE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(en muestreo) justificante de inscripción/registro y evidencias de participación/colaboración.</w:t>
            </w:r>
          </w:p>
        </w:tc>
      </w:tr>
      <w:tr w:rsidR="00B87AF4" w:rsidRPr="00070CB1" w14:paraId="6FAA503B" w14:textId="77777777">
        <w:trPr>
          <w:jc w:val="center"/>
        </w:trPr>
        <w:tc>
          <w:tcPr>
            <w:tcW w:w="2835" w:type="dxa"/>
          </w:tcPr>
          <w:p w14:paraId="5BE9AE76"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lastRenderedPageBreak/>
              <w:t>A5.C Medidas de gestión (</w:t>
            </w:r>
            <w:proofErr w:type="spellStart"/>
            <w:r w:rsidRPr="00070CB1">
              <w:rPr>
                <w:rFonts w:asciiTheme="majorHAnsi" w:hAnsiTheme="majorHAnsi" w:cstheme="majorHAnsi"/>
                <w:color w:val="000000" w:themeColor="text1"/>
                <w:sz w:val="16"/>
                <w:lang w:val="es-ES"/>
              </w:rPr>
              <w:t>nº</w:t>
            </w:r>
            <w:proofErr w:type="spellEnd"/>
            <w:r w:rsidRPr="00070CB1">
              <w:rPr>
                <w:rFonts w:asciiTheme="majorHAnsi" w:hAnsiTheme="majorHAnsi" w:cstheme="majorHAnsi"/>
                <w:color w:val="000000" w:themeColor="text1"/>
                <w:sz w:val="16"/>
                <w:lang w:val="es-ES"/>
              </w:rPr>
              <w:t xml:space="preserve"> de medidas declaradas)</w:t>
            </w:r>
          </w:p>
        </w:tc>
        <w:tc>
          <w:tcPr>
            <w:tcW w:w="794" w:type="dxa"/>
          </w:tcPr>
          <w:p w14:paraId="2ED6D197"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0–2</w:t>
            </w:r>
          </w:p>
        </w:tc>
        <w:tc>
          <w:tcPr>
            <w:tcW w:w="2381" w:type="dxa"/>
          </w:tcPr>
          <w:p w14:paraId="023356D7" w14:textId="77777777" w:rsidR="00B87AF4" w:rsidRPr="00070CB1" w:rsidRDefault="001A2480" w:rsidP="00233F27">
            <w:pPr>
              <w:spacing w:after="40"/>
              <w:jc w:val="both"/>
              <w:rPr>
                <w:rFonts w:asciiTheme="majorHAnsi" w:hAnsiTheme="majorHAnsi" w:cstheme="majorHAnsi"/>
                <w:color w:val="000000" w:themeColor="text1"/>
                <w:lang w:val="es-ES"/>
              </w:rPr>
            </w:pPr>
            <w:proofErr w:type="spellStart"/>
            <w:r w:rsidRPr="00070CB1">
              <w:rPr>
                <w:rFonts w:asciiTheme="majorHAnsi" w:hAnsiTheme="majorHAnsi" w:cstheme="majorHAnsi"/>
                <w:color w:val="000000" w:themeColor="text1"/>
                <w:sz w:val="16"/>
                <w:lang w:val="es-ES"/>
              </w:rPr>
              <w:t>Checklist</w:t>
            </w:r>
            <w:proofErr w:type="spellEnd"/>
            <w:r w:rsidRPr="00070CB1">
              <w:rPr>
                <w:rFonts w:asciiTheme="majorHAnsi" w:hAnsiTheme="majorHAnsi" w:cstheme="majorHAnsi"/>
                <w:color w:val="000000" w:themeColor="text1"/>
                <w:sz w:val="16"/>
                <w:lang w:val="es-ES"/>
              </w:rPr>
              <w:t xml:space="preserve"> medidas</w:t>
            </w:r>
          </w:p>
        </w:tc>
        <w:tc>
          <w:tcPr>
            <w:tcW w:w="3628" w:type="dxa"/>
          </w:tcPr>
          <w:p w14:paraId="06972670"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(en muestreo) evidencias (formación, protocolos, protección de menores, procedimientos incidencias, registros).</w:t>
            </w:r>
          </w:p>
        </w:tc>
      </w:tr>
    </w:tbl>
    <w:p w14:paraId="73D4EB72" w14:textId="77777777" w:rsidR="00B87AF4" w:rsidRPr="00070CB1" w:rsidRDefault="00B87AF4" w:rsidP="00233F27">
      <w:pPr>
        <w:jc w:val="both"/>
        <w:rPr>
          <w:rFonts w:asciiTheme="majorHAnsi" w:hAnsiTheme="majorHAnsi" w:cstheme="majorHAnsi"/>
          <w:color w:val="000000" w:themeColor="text1"/>
          <w:lang w:val="es-ES"/>
        </w:rPr>
      </w:pPr>
    </w:p>
    <w:p w14:paraId="4A59676E" w14:textId="77777777" w:rsidR="00B87AF4" w:rsidRPr="00070CB1" w:rsidRDefault="001A2480" w:rsidP="00233F27">
      <w:pPr>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lang w:val="es-ES"/>
        </w:rPr>
        <w:t>A6 — Participación y alineación con programas del OAM FDM (máx. 10)</w:t>
      </w:r>
    </w:p>
    <w:tbl>
      <w:tblPr>
        <w:tblW w:w="0" w:type="auto"/>
        <w:jc w:val="center"/>
        <w:tblLook w:val="04A0" w:firstRow="1" w:lastRow="0" w:firstColumn="1" w:lastColumn="0" w:noHBand="0" w:noVBand="1"/>
      </w:tblPr>
      <w:tblGrid>
        <w:gridCol w:w="2787"/>
        <w:gridCol w:w="789"/>
        <w:gridCol w:w="2831"/>
        <w:gridCol w:w="3565"/>
      </w:tblGrid>
      <w:tr w:rsidR="00483C35" w:rsidRPr="00070CB1" w14:paraId="0587CB1E" w14:textId="77777777">
        <w:trPr>
          <w:jc w:val="center"/>
        </w:trPr>
        <w:tc>
          <w:tcPr>
            <w:tcW w:w="2835" w:type="dxa"/>
          </w:tcPr>
          <w:p w14:paraId="62E1B9E8"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Subcriterio</w:t>
            </w:r>
          </w:p>
        </w:tc>
        <w:tc>
          <w:tcPr>
            <w:tcW w:w="794" w:type="dxa"/>
          </w:tcPr>
          <w:p w14:paraId="08A5D60C"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Puntos</w:t>
            </w:r>
          </w:p>
        </w:tc>
        <w:tc>
          <w:tcPr>
            <w:tcW w:w="2381" w:type="dxa"/>
          </w:tcPr>
          <w:p w14:paraId="5D1138E3"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Datos en solicitud</w:t>
            </w:r>
          </w:p>
        </w:tc>
        <w:tc>
          <w:tcPr>
            <w:tcW w:w="3628" w:type="dxa"/>
          </w:tcPr>
          <w:p w14:paraId="78C054F2"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sz w:val="16"/>
                <w:lang w:val="es-ES"/>
              </w:rPr>
              <w:t>Forma de acreditación / evidencia mínima</w:t>
            </w:r>
          </w:p>
        </w:tc>
      </w:tr>
      <w:tr w:rsidR="00483C35" w:rsidRPr="00070CB1" w14:paraId="2C058C68" w14:textId="77777777">
        <w:trPr>
          <w:jc w:val="center"/>
        </w:trPr>
        <w:tc>
          <w:tcPr>
            <w:tcW w:w="2835" w:type="dxa"/>
          </w:tcPr>
          <w:p w14:paraId="4587F379"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A6.A Participación en programas municipales (por programa y rol; tope 9)</w:t>
            </w:r>
          </w:p>
        </w:tc>
        <w:tc>
          <w:tcPr>
            <w:tcW w:w="794" w:type="dxa"/>
          </w:tcPr>
          <w:p w14:paraId="0B943DEE"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0–9</w:t>
            </w:r>
          </w:p>
        </w:tc>
        <w:tc>
          <w:tcPr>
            <w:tcW w:w="2381" w:type="dxa"/>
          </w:tcPr>
          <w:p w14:paraId="51188630" w14:textId="77777777" w:rsidR="00B87AF4" w:rsidRPr="00D0232B" w:rsidRDefault="001A2480" w:rsidP="00233F27">
            <w:pPr>
              <w:spacing w:after="40"/>
              <w:jc w:val="both"/>
              <w:rPr>
                <w:rFonts w:asciiTheme="majorHAnsi" w:hAnsiTheme="majorHAnsi" w:cstheme="majorHAnsi"/>
                <w:color w:val="000000" w:themeColor="text1"/>
                <w:lang w:val="pt-PT"/>
              </w:rPr>
            </w:pPr>
            <w:r w:rsidRPr="00D0232B">
              <w:rPr>
                <w:rFonts w:asciiTheme="majorHAnsi" w:hAnsiTheme="majorHAnsi" w:cstheme="majorHAnsi"/>
                <w:color w:val="000000" w:themeColor="text1"/>
                <w:sz w:val="16"/>
                <w:lang w:val="pt-PT"/>
              </w:rPr>
              <w:t>Checklist programas + rol (Participante/Colaborador/Organizador)</w:t>
            </w:r>
          </w:p>
        </w:tc>
        <w:tc>
          <w:tcPr>
            <w:tcW w:w="3628" w:type="dxa"/>
          </w:tcPr>
          <w:p w14:paraId="34E0B827"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con referencia del programa/edición; verificación por cruce interno (FDM) y/o muestreo (listados/inscripciones/actas).</w:t>
            </w:r>
          </w:p>
        </w:tc>
      </w:tr>
      <w:tr w:rsidR="00B87AF4" w:rsidRPr="00070CB1" w14:paraId="7A40F7C0" w14:textId="77777777">
        <w:trPr>
          <w:jc w:val="center"/>
        </w:trPr>
        <w:tc>
          <w:tcPr>
            <w:tcW w:w="2835" w:type="dxa"/>
          </w:tcPr>
          <w:p w14:paraId="6BE83C42"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A6.B Adhesión/participación en campañas o compromisos vigentes</w:t>
            </w:r>
          </w:p>
        </w:tc>
        <w:tc>
          <w:tcPr>
            <w:tcW w:w="794" w:type="dxa"/>
          </w:tcPr>
          <w:p w14:paraId="475C9EF2"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0–1</w:t>
            </w:r>
          </w:p>
        </w:tc>
        <w:tc>
          <w:tcPr>
            <w:tcW w:w="2381" w:type="dxa"/>
          </w:tcPr>
          <w:p w14:paraId="474A8434"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Sí/No + referencia</w:t>
            </w:r>
          </w:p>
        </w:tc>
        <w:tc>
          <w:tcPr>
            <w:tcW w:w="3628" w:type="dxa"/>
          </w:tcPr>
          <w:p w14:paraId="10BE9403" w14:textId="77777777" w:rsidR="00B87AF4" w:rsidRPr="00070CB1" w:rsidRDefault="001A2480" w:rsidP="00233F27">
            <w:pPr>
              <w:spacing w:after="40"/>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sz w:val="16"/>
                <w:lang w:val="es-ES"/>
              </w:rPr>
              <w:t>Declaración responsable + (en muestreo) evidencia (adhesión, inscripción, participación documentada).</w:t>
            </w:r>
          </w:p>
        </w:tc>
      </w:tr>
    </w:tbl>
    <w:p w14:paraId="296D7797" w14:textId="77777777" w:rsidR="00B87AF4" w:rsidRPr="00070CB1" w:rsidRDefault="00B87AF4" w:rsidP="00233F27">
      <w:pPr>
        <w:jc w:val="both"/>
        <w:rPr>
          <w:rFonts w:asciiTheme="majorHAnsi" w:hAnsiTheme="majorHAnsi" w:cstheme="majorHAnsi"/>
          <w:color w:val="000000" w:themeColor="text1"/>
          <w:lang w:val="es-ES"/>
        </w:rPr>
      </w:pPr>
    </w:p>
    <w:p w14:paraId="679192A0" w14:textId="77777777" w:rsidR="00B87AF4" w:rsidRPr="00070CB1" w:rsidRDefault="001A2480" w:rsidP="00233F27">
      <w:pPr>
        <w:pStyle w:val="Ttulo3"/>
        <w:jc w:val="both"/>
        <w:rPr>
          <w:rFonts w:cstheme="majorHAnsi"/>
          <w:color w:val="000000" w:themeColor="text1"/>
          <w:lang w:val="es-ES"/>
        </w:rPr>
      </w:pPr>
      <w:r w:rsidRPr="00070CB1">
        <w:rPr>
          <w:rFonts w:cstheme="majorHAnsi"/>
          <w:color w:val="000000" w:themeColor="text1"/>
          <w:lang w:val="es-ES"/>
        </w:rPr>
        <w:t>2) Catálogo mínimo de documentación para valorar el Bloque A</w:t>
      </w:r>
    </w:p>
    <w:p w14:paraId="56B2FBDC" w14:textId="77777777" w:rsidR="00B87AF4" w:rsidRPr="00070CB1" w:rsidRDefault="001A2480" w:rsidP="00233F27">
      <w:pPr>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El siguiente catálogo recoge la documentación mínima (o verificable por consulta) necesaria para poder valorar los criterios del Bloque A. Podrá presentarse mediante aportación directa o, cuando proceda, mediante declaración responsable con verificación por muestreo o cruce con fuentes oficiales/municipales.</w:t>
      </w:r>
    </w:p>
    <w:p w14:paraId="2B750ACE"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0. Declaración responsable (modelo normalizado) de veracidad de los datos estructurados declarados en el Bloque A.</w:t>
      </w:r>
    </w:p>
    <w:p w14:paraId="442C392F"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1 (A1.B). Certificación/acta de secretaría de asamblea general del último ejercicio (aprobación de cuentas, memoria y proyecto deportivo).</w:t>
      </w:r>
    </w:p>
    <w:p w14:paraId="6F9A8A53"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2 (A1.B). Certificación o extractos de actas de reuniones del órgano de dirección del último ejercicio (fechas y orden del día).</w:t>
      </w:r>
    </w:p>
    <w:p w14:paraId="16B99295"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3 (A1.B). Evidencia de transparencia interna: URL/captura de publicación o certificación del órgano competente.</w:t>
      </w:r>
    </w:p>
    <w:p w14:paraId="68391E7D"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4 (A1.C). Memoria económica del último ejercicio aprobado (o certificado del secretario) con desglose de ingresos y % de financiación propia.</w:t>
      </w:r>
    </w:p>
    <w:p w14:paraId="7253A2BC"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5 (A1.D). Resolución/título habilitante de ADU o concesión demanial, o referencia verificable por consulta interna municipal.</w:t>
      </w:r>
    </w:p>
    <w:p w14:paraId="0D96F3C5"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6 (A2). Acta/certificación de composición del órgano de dirección (para verificación del % de mujeres) y designación de responsable de igualdad (si se declara).</w:t>
      </w:r>
    </w:p>
    <w:p w14:paraId="73128E93"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7 (A2). Evidencia de acción formativa/sensibilización en igualdad (convocatoria, acta, registro o material) y, en su caso, acuerdo de plan de igualdad/medidas equivalentes y evidencia de seguimiento.</w:t>
      </w:r>
    </w:p>
    <w:p w14:paraId="29F49E95"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8 (A2.C). Certificación federativa o listado/clasificación oficial que acredite equipos/licencias femeninas (temporada de referencia).</w:t>
      </w:r>
    </w:p>
    <w:p w14:paraId="2874734D"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9 (A3). Certificado registral o consulta a registro (antigüedad) cuando sea requerido; certificación federativa/memorias para actividad continuada (B1).</w:t>
      </w:r>
    </w:p>
    <w:p w14:paraId="16781B28"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 xml:space="preserve">Documento 10 (A3.B2). Certificado del club (secretaría con </w:t>
      </w:r>
      <w:proofErr w:type="spellStart"/>
      <w:r w:rsidRPr="00070CB1">
        <w:rPr>
          <w:rFonts w:asciiTheme="majorHAnsi" w:hAnsiTheme="majorHAnsi" w:cstheme="majorHAnsi"/>
          <w:color w:val="000000" w:themeColor="text1"/>
          <w:lang w:val="es-ES"/>
        </w:rPr>
        <w:t>VºBº</w:t>
      </w:r>
      <w:proofErr w:type="spellEnd"/>
      <w:r w:rsidRPr="00070CB1">
        <w:rPr>
          <w:rFonts w:asciiTheme="majorHAnsi" w:hAnsiTheme="majorHAnsi" w:cstheme="majorHAnsi"/>
          <w:color w:val="000000" w:themeColor="text1"/>
          <w:lang w:val="es-ES"/>
        </w:rPr>
        <w:t xml:space="preserve"> presidencia) sobre licencias/participantes totales y con domicilio en València (o certificación federativa).</w:t>
      </w:r>
    </w:p>
    <w:p w14:paraId="18B67A44"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11 (A3.B3). Autorización/horarios/contrato de uso de instalaciones municipales o certificación FDM.</w:t>
      </w:r>
    </w:p>
    <w:p w14:paraId="2B7D470A"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 xml:space="preserve">Documento 12 (A4). Relación de canales y </w:t>
      </w:r>
      <w:proofErr w:type="spellStart"/>
      <w:r w:rsidRPr="00070CB1">
        <w:rPr>
          <w:rFonts w:asciiTheme="majorHAnsi" w:hAnsiTheme="majorHAnsi" w:cstheme="majorHAnsi"/>
          <w:color w:val="000000" w:themeColor="text1"/>
          <w:lang w:val="es-ES"/>
        </w:rPr>
        <w:t>URLs</w:t>
      </w:r>
      <w:proofErr w:type="spellEnd"/>
      <w:r w:rsidRPr="00070CB1">
        <w:rPr>
          <w:rFonts w:asciiTheme="majorHAnsi" w:hAnsiTheme="majorHAnsi" w:cstheme="majorHAnsi"/>
          <w:color w:val="000000" w:themeColor="text1"/>
          <w:lang w:val="es-ES"/>
        </w:rPr>
        <w:t>/perfiles; capturas o enlaces verificables de actividad; evidencias de accesibilidad comunicativa (subtítulos, ALT, lectura fácil, pictogramas).</w:t>
      </w:r>
    </w:p>
    <w:p w14:paraId="001B174A" w14:textId="77777777"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lastRenderedPageBreak/>
        <w:t>Documento 13 (A5). Plan/protocolo de voluntariado (si se declara), designación de coordinación y evidencias de articulación institucional/colaboración (si procede).</w:t>
      </w:r>
    </w:p>
    <w:p w14:paraId="37EFB820" w14:textId="2AFEACDF" w:rsidR="00B87AF4" w:rsidRPr="00070CB1" w:rsidRDefault="001A2480" w:rsidP="00233F27">
      <w:pPr>
        <w:pStyle w:val="Listaconvietas"/>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Documento 14 (A6). Relación de programas y rol; referencias (edición, fecha, instalación) para cruce interno con el OAM FDM; evidencias por muestreo cuando proceda</w:t>
      </w:r>
    </w:p>
    <w:p w14:paraId="027764AB" w14:textId="77777777" w:rsidR="00B87AF4" w:rsidRPr="00070CB1" w:rsidRDefault="001A2480" w:rsidP="00233F27">
      <w:pPr>
        <w:jc w:val="both"/>
        <w:rPr>
          <w:rFonts w:asciiTheme="majorHAnsi" w:hAnsiTheme="majorHAnsi" w:cstheme="majorHAnsi"/>
          <w:color w:val="000000" w:themeColor="text1"/>
          <w:lang w:val="es-ES"/>
        </w:rPr>
      </w:pPr>
      <w:r w:rsidRPr="00070CB1">
        <w:rPr>
          <w:rFonts w:asciiTheme="majorHAnsi" w:hAnsiTheme="majorHAnsi" w:cstheme="majorHAnsi"/>
          <w:b/>
          <w:color w:val="000000" w:themeColor="text1"/>
          <w:lang w:val="es-ES"/>
        </w:rPr>
        <w:t>Nota de verificación</w:t>
      </w:r>
    </w:p>
    <w:p w14:paraId="0F5A4480" w14:textId="6A2F434F" w:rsidR="00070CB1" w:rsidRPr="00070CB1" w:rsidRDefault="001A2480" w:rsidP="00233F27">
      <w:pPr>
        <w:jc w:val="both"/>
        <w:rPr>
          <w:rFonts w:asciiTheme="majorHAnsi" w:hAnsiTheme="majorHAnsi" w:cstheme="majorHAnsi"/>
          <w:color w:val="000000" w:themeColor="text1"/>
          <w:lang w:val="es-ES"/>
        </w:rPr>
      </w:pPr>
      <w:r w:rsidRPr="00070CB1">
        <w:rPr>
          <w:rFonts w:asciiTheme="majorHAnsi" w:hAnsiTheme="majorHAnsi" w:cstheme="majorHAnsi"/>
          <w:color w:val="000000" w:themeColor="text1"/>
          <w:lang w:val="es-ES"/>
        </w:rPr>
        <w:t>La Comisión Técnica o el órgano instructor podrá requerir documentación adicional o efectuar verificaciones por muestreo o por consulta a registros y fuentes municipales/federativas, cuando se detecten incongruencias, valores atípicos o puntuaciones máximas.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8364"/>
      </w:tblGrid>
      <w:tr w:rsidR="00E25239" w:rsidRPr="00070CB1" w14:paraId="64850BAF" w14:textId="77777777" w:rsidTr="001E5135">
        <w:trPr>
          <w:trHeight w:val="625"/>
        </w:trPr>
        <w:tc>
          <w:tcPr>
            <w:tcW w:w="10060" w:type="dxa"/>
            <w:gridSpan w:val="2"/>
            <w:shd w:val="clear" w:color="auto" w:fill="DBE5F1" w:themeFill="accent1" w:themeFillTint="33"/>
            <w:vAlign w:val="center"/>
          </w:tcPr>
          <w:p w14:paraId="1972CF3D" w14:textId="77777777" w:rsidR="00E25239" w:rsidRPr="00070CB1" w:rsidRDefault="00E25239" w:rsidP="001E5135">
            <w:pPr>
              <w:spacing w:after="0" w:line="240" w:lineRule="auto"/>
              <w:jc w:val="center"/>
              <w:rPr>
                <w:rFonts w:asciiTheme="majorHAnsi" w:eastAsia="Times New Roman" w:hAnsiTheme="majorHAnsi" w:cstheme="majorHAnsi"/>
                <w:lang w:val="es-ES" w:eastAsia="es-ES"/>
              </w:rPr>
            </w:pPr>
            <w:r w:rsidRPr="00070CB1">
              <w:rPr>
                <w:rFonts w:asciiTheme="majorHAnsi" w:eastAsia="Times New Roman" w:hAnsiTheme="majorHAnsi" w:cstheme="majorHAnsi"/>
                <w:b/>
                <w:bCs/>
                <w:color w:val="1F4E79"/>
                <w:lang w:val="es-ES" w:eastAsia="es-ES"/>
              </w:rPr>
              <w:t>PROTECCIÓN DE DATOS PERSONALES</w:t>
            </w:r>
          </w:p>
        </w:tc>
      </w:tr>
      <w:tr w:rsidR="00E25239" w:rsidRPr="00070CB1" w14:paraId="219B0853" w14:textId="77777777" w:rsidTr="001E5135">
        <w:trPr>
          <w:trHeight w:val="563"/>
        </w:trPr>
        <w:tc>
          <w:tcPr>
            <w:tcW w:w="10060" w:type="dxa"/>
            <w:gridSpan w:val="2"/>
            <w:shd w:val="clear" w:color="000000" w:fill="FFFFFF"/>
            <w:vAlign w:val="center"/>
          </w:tcPr>
          <w:p w14:paraId="5F1E1F13" w14:textId="2BD6F380" w:rsidR="00E25239" w:rsidRPr="00070CB1" w:rsidRDefault="00E25239" w:rsidP="001E5135">
            <w:pPr>
              <w:spacing w:after="0" w:line="240" w:lineRule="auto"/>
              <w:jc w:val="center"/>
              <w:rPr>
                <w:rFonts w:asciiTheme="majorHAnsi" w:eastAsia="Times New Roman" w:hAnsiTheme="majorHAnsi" w:cstheme="majorHAnsi"/>
                <w:b/>
                <w:bCs/>
                <w:color w:val="1F4E79"/>
                <w:lang w:val="es-ES"/>
              </w:rPr>
            </w:pPr>
            <w:r w:rsidRPr="00070CB1">
              <w:rPr>
                <w:rFonts w:asciiTheme="majorHAnsi" w:hAnsiTheme="majorHAnsi" w:cstheme="majorHAnsi"/>
                <w:b/>
                <w:bCs/>
                <w:color w:val="1F4E79"/>
                <w:lang w:val="es-ES"/>
              </w:rPr>
              <w:t>Cláusulas e instrucciones de aplicación en las plantillas</w:t>
            </w:r>
          </w:p>
        </w:tc>
      </w:tr>
      <w:tr w:rsidR="00E25239" w:rsidRPr="00070CB1" w14:paraId="33B82A99" w14:textId="77777777" w:rsidTr="001E5135">
        <w:trPr>
          <w:trHeight w:val="1425"/>
        </w:trPr>
        <w:tc>
          <w:tcPr>
            <w:tcW w:w="1696" w:type="dxa"/>
            <w:shd w:val="clear" w:color="000000" w:fill="FFFFFF"/>
            <w:vAlign w:val="center"/>
            <w:hideMark/>
          </w:tcPr>
          <w:p w14:paraId="539B2B9F" w14:textId="77777777" w:rsidR="00E25239" w:rsidRPr="00070CB1" w:rsidRDefault="00E25239" w:rsidP="001E5135">
            <w:pPr>
              <w:spacing w:after="0" w:line="240" w:lineRule="auto"/>
              <w:jc w:val="center"/>
              <w:rPr>
                <w:rFonts w:asciiTheme="majorHAnsi" w:eastAsia="Times New Roman" w:hAnsiTheme="majorHAnsi" w:cstheme="majorHAnsi"/>
                <w:b/>
                <w:bCs/>
                <w:lang w:val="es-ES" w:eastAsia="es-ES"/>
              </w:rPr>
            </w:pPr>
            <w:r w:rsidRPr="00070CB1">
              <w:rPr>
                <w:rFonts w:asciiTheme="majorHAnsi" w:eastAsia="Times New Roman" w:hAnsiTheme="majorHAnsi" w:cstheme="majorHAnsi"/>
                <w:b/>
                <w:bCs/>
                <w:lang w:val="es-ES" w:eastAsia="es-ES"/>
              </w:rPr>
              <w:t>1. Instrucción general de uso</w:t>
            </w:r>
          </w:p>
        </w:tc>
        <w:tc>
          <w:tcPr>
            <w:tcW w:w="8364" w:type="dxa"/>
            <w:shd w:val="clear" w:color="000000" w:fill="FFFFFF"/>
            <w:vAlign w:val="center"/>
            <w:hideMark/>
          </w:tcPr>
          <w:p w14:paraId="02E559F1" w14:textId="77777777" w:rsidR="00E25239" w:rsidRPr="00070CB1" w:rsidRDefault="00E25239" w:rsidP="001E5135">
            <w:pPr>
              <w:spacing w:after="0" w:line="240" w:lineRule="auto"/>
              <w:jc w:val="center"/>
              <w:rPr>
                <w:rFonts w:asciiTheme="majorHAnsi" w:eastAsia="Times New Roman" w:hAnsiTheme="majorHAnsi" w:cstheme="majorHAnsi"/>
                <w:lang w:val="es-ES" w:eastAsia="es-ES"/>
              </w:rPr>
            </w:pPr>
            <w:r w:rsidRPr="00070CB1">
              <w:rPr>
                <w:rFonts w:asciiTheme="majorHAnsi" w:eastAsia="Times New Roman" w:hAnsiTheme="majorHAnsi" w:cstheme="majorHAnsi"/>
                <w:lang w:val="es-ES" w:eastAsia="es-ES"/>
              </w:rPr>
              <w:t>La entidad deberá evitar introducir datos personales no imprescindibles en las celdas del Excel. Cuando el dato pueda acreditarse mediante totales, porcentajes, tramos, códigos internos o referencias E-##, se utilizarán dichos formatos en lugar de relaciones nominales. Si, por requerimiento expreso, se aportan datos identificativos en el Excel o en el dossier de evidencias, la entidad será responsable de haber informado previamente a las terceras personas afectadas.</w:t>
            </w:r>
          </w:p>
        </w:tc>
      </w:tr>
      <w:tr w:rsidR="00E25239" w:rsidRPr="00070CB1" w14:paraId="2EE20667" w14:textId="77777777" w:rsidTr="001E5135">
        <w:trPr>
          <w:trHeight w:val="1170"/>
        </w:trPr>
        <w:tc>
          <w:tcPr>
            <w:tcW w:w="1696" w:type="dxa"/>
            <w:shd w:val="clear" w:color="000000" w:fill="FFFFFF"/>
            <w:vAlign w:val="center"/>
            <w:hideMark/>
          </w:tcPr>
          <w:p w14:paraId="3B470454" w14:textId="77777777" w:rsidR="00E25239" w:rsidRPr="00070CB1" w:rsidRDefault="00E25239" w:rsidP="001E5135">
            <w:pPr>
              <w:spacing w:after="0" w:line="240" w:lineRule="auto"/>
              <w:jc w:val="center"/>
              <w:rPr>
                <w:rFonts w:asciiTheme="majorHAnsi" w:eastAsia="Times New Roman" w:hAnsiTheme="majorHAnsi" w:cstheme="majorHAnsi"/>
                <w:b/>
                <w:bCs/>
                <w:lang w:val="es-ES" w:eastAsia="es-ES"/>
              </w:rPr>
            </w:pPr>
            <w:r w:rsidRPr="00070CB1">
              <w:rPr>
                <w:rFonts w:asciiTheme="majorHAnsi" w:eastAsia="Times New Roman" w:hAnsiTheme="majorHAnsi" w:cstheme="majorHAnsi"/>
                <w:b/>
                <w:bCs/>
                <w:lang w:val="es-ES" w:eastAsia="es-ES"/>
              </w:rPr>
              <w:t>2. Cláusula de minimización de datos</w:t>
            </w:r>
          </w:p>
        </w:tc>
        <w:tc>
          <w:tcPr>
            <w:tcW w:w="8364" w:type="dxa"/>
            <w:shd w:val="clear" w:color="000000" w:fill="FFFFFF"/>
            <w:vAlign w:val="center"/>
            <w:hideMark/>
          </w:tcPr>
          <w:p w14:paraId="2E7DE5B4" w14:textId="77777777" w:rsidR="00E25239" w:rsidRPr="00070CB1" w:rsidRDefault="00E25239" w:rsidP="001E5135">
            <w:pPr>
              <w:spacing w:after="0" w:line="240" w:lineRule="auto"/>
              <w:jc w:val="center"/>
              <w:rPr>
                <w:rFonts w:asciiTheme="majorHAnsi" w:eastAsia="Times New Roman" w:hAnsiTheme="majorHAnsi" w:cstheme="majorHAnsi"/>
                <w:lang w:val="es-ES" w:eastAsia="es-ES"/>
              </w:rPr>
            </w:pPr>
            <w:r w:rsidRPr="00070CB1">
              <w:rPr>
                <w:rFonts w:asciiTheme="majorHAnsi" w:eastAsia="Times New Roman" w:hAnsiTheme="majorHAnsi" w:cstheme="majorHAnsi"/>
                <w:lang w:val="es-ES" w:eastAsia="es-ES"/>
              </w:rPr>
              <w:t xml:space="preserve">Salvo que la convocatoria o el órgano instructor requieran expresamente una identificación nominal, las evidencias deberán presentarse mediante datos agregados especialmente </w:t>
            </w:r>
            <w:proofErr w:type="gramStart"/>
            <w:r w:rsidRPr="00070CB1">
              <w:rPr>
                <w:rFonts w:asciiTheme="majorHAnsi" w:eastAsia="Times New Roman" w:hAnsiTheme="majorHAnsi" w:cstheme="majorHAnsi"/>
                <w:lang w:val="es-ES" w:eastAsia="es-ES"/>
              </w:rPr>
              <w:t>en relación a</w:t>
            </w:r>
            <w:proofErr w:type="gramEnd"/>
            <w:r w:rsidRPr="00070CB1">
              <w:rPr>
                <w:rFonts w:asciiTheme="majorHAnsi" w:eastAsia="Times New Roman" w:hAnsiTheme="majorHAnsi" w:cstheme="majorHAnsi"/>
                <w:lang w:val="es-ES" w:eastAsia="es-ES"/>
              </w:rPr>
              <w:t xml:space="preserve"> datos de discapacidad, menores o personas en riesgo de exclusión, por lo que, en estos casos, la información que haya de figurar en el presente modelo deberá ser agregada o anonimizada, siendo responsable del cumplimiento de esta obligación la entidad solicitante.</w:t>
            </w:r>
          </w:p>
        </w:tc>
      </w:tr>
      <w:tr w:rsidR="00E25239" w:rsidRPr="00070CB1" w14:paraId="742B7EA1" w14:textId="77777777" w:rsidTr="001E5135">
        <w:trPr>
          <w:trHeight w:val="1185"/>
        </w:trPr>
        <w:tc>
          <w:tcPr>
            <w:tcW w:w="1696" w:type="dxa"/>
            <w:shd w:val="clear" w:color="000000" w:fill="FFFFFF"/>
            <w:vAlign w:val="center"/>
            <w:hideMark/>
          </w:tcPr>
          <w:p w14:paraId="301C795B" w14:textId="77777777" w:rsidR="00E25239" w:rsidRPr="00070CB1" w:rsidRDefault="00E25239" w:rsidP="001E5135">
            <w:pPr>
              <w:spacing w:after="0" w:line="240" w:lineRule="auto"/>
              <w:jc w:val="center"/>
              <w:rPr>
                <w:rFonts w:asciiTheme="majorHAnsi" w:eastAsia="Times New Roman" w:hAnsiTheme="majorHAnsi" w:cstheme="majorHAnsi"/>
                <w:b/>
                <w:bCs/>
                <w:lang w:val="es-ES" w:eastAsia="es-ES"/>
              </w:rPr>
            </w:pPr>
            <w:r w:rsidRPr="00070CB1">
              <w:rPr>
                <w:rFonts w:asciiTheme="majorHAnsi" w:eastAsia="Times New Roman" w:hAnsiTheme="majorHAnsi" w:cstheme="majorHAnsi"/>
                <w:b/>
                <w:bCs/>
                <w:lang w:val="es-ES" w:eastAsia="es-ES"/>
              </w:rPr>
              <w:t>3. Declaración responsable sobre datos personales de terceras personas</w:t>
            </w:r>
          </w:p>
        </w:tc>
        <w:tc>
          <w:tcPr>
            <w:tcW w:w="8364" w:type="dxa"/>
            <w:shd w:val="clear" w:color="000000" w:fill="FFFFFF"/>
            <w:vAlign w:val="center"/>
            <w:hideMark/>
          </w:tcPr>
          <w:p w14:paraId="4F686D07" w14:textId="77777777" w:rsidR="00E25239" w:rsidRPr="00070CB1" w:rsidRDefault="00E25239" w:rsidP="001E5135">
            <w:pPr>
              <w:spacing w:after="0" w:line="240" w:lineRule="auto"/>
              <w:jc w:val="center"/>
              <w:rPr>
                <w:rFonts w:asciiTheme="majorHAnsi" w:eastAsia="Times New Roman" w:hAnsiTheme="majorHAnsi" w:cstheme="majorHAnsi"/>
                <w:lang w:val="es-ES" w:eastAsia="es-ES"/>
              </w:rPr>
            </w:pPr>
            <w:r w:rsidRPr="00070CB1">
              <w:rPr>
                <w:rFonts w:asciiTheme="majorHAnsi" w:eastAsia="Times New Roman" w:hAnsiTheme="majorHAnsi" w:cstheme="majorHAnsi"/>
                <w:lang w:val="es-ES" w:eastAsia="es-ES"/>
              </w:rPr>
              <w:t>La entidad solicitante deberá informar a las terceras personas cuyos datos personales se incluyen en este documento o en la documentación anexa, de que dichos datos podrán ser comunicados al Ayuntamiento de València para la tramitación, gestión, valoración, justificación, comprobación y control de la subvención solicitada, así como de los restantes extremos exigidos por la normativa vigente en materia de protección de datos personales.</w:t>
            </w:r>
          </w:p>
        </w:tc>
      </w:tr>
      <w:tr w:rsidR="00E25239" w:rsidRPr="00070CB1" w14:paraId="0B56267D" w14:textId="77777777" w:rsidTr="001E5135">
        <w:trPr>
          <w:trHeight w:val="1395"/>
        </w:trPr>
        <w:tc>
          <w:tcPr>
            <w:tcW w:w="1696" w:type="dxa"/>
            <w:shd w:val="clear" w:color="000000" w:fill="FFFFFF"/>
            <w:vAlign w:val="center"/>
            <w:hideMark/>
          </w:tcPr>
          <w:p w14:paraId="43A5E591" w14:textId="77777777" w:rsidR="00E25239" w:rsidRPr="00070CB1" w:rsidRDefault="00E25239" w:rsidP="001E5135">
            <w:pPr>
              <w:spacing w:after="0" w:line="240" w:lineRule="auto"/>
              <w:jc w:val="center"/>
              <w:rPr>
                <w:rFonts w:asciiTheme="majorHAnsi" w:eastAsia="Times New Roman" w:hAnsiTheme="majorHAnsi" w:cstheme="majorHAnsi"/>
                <w:b/>
                <w:bCs/>
                <w:lang w:val="es-ES" w:eastAsia="es-ES"/>
              </w:rPr>
            </w:pPr>
            <w:r w:rsidRPr="00070CB1">
              <w:rPr>
                <w:rFonts w:asciiTheme="majorHAnsi" w:eastAsia="Times New Roman" w:hAnsiTheme="majorHAnsi" w:cstheme="majorHAnsi"/>
                <w:b/>
                <w:bCs/>
                <w:lang w:val="es-ES" w:eastAsia="es-ES"/>
              </w:rPr>
              <w:t>4. Aplicación práctica</w:t>
            </w:r>
          </w:p>
        </w:tc>
        <w:tc>
          <w:tcPr>
            <w:tcW w:w="8364" w:type="dxa"/>
            <w:shd w:val="clear" w:color="000000" w:fill="FFFFFF"/>
            <w:vAlign w:val="center"/>
            <w:hideMark/>
          </w:tcPr>
          <w:p w14:paraId="4E64C7E9" w14:textId="77777777" w:rsidR="00E25239" w:rsidRPr="00070CB1" w:rsidRDefault="00E25239" w:rsidP="001E5135">
            <w:pPr>
              <w:spacing w:after="0" w:line="240" w:lineRule="auto"/>
              <w:jc w:val="center"/>
              <w:rPr>
                <w:rFonts w:asciiTheme="majorHAnsi" w:eastAsia="Times New Roman" w:hAnsiTheme="majorHAnsi" w:cstheme="majorHAnsi"/>
                <w:lang w:val="es-ES" w:eastAsia="es-ES"/>
              </w:rPr>
            </w:pPr>
            <w:r w:rsidRPr="00070CB1">
              <w:rPr>
                <w:rFonts w:asciiTheme="majorHAnsi" w:eastAsia="Times New Roman" w:hAnsiTheme="majorHAnsi" w:cstheme="majorHAnsi"/>
                <w:lang w:val="es-ES" w:eastAsia="es-ES"/>
              </w:rPr>
              <w:t>En las hojas de datos estructurados y en el índice de evidencias, las relaciones de participantes, deportistas, personal técnico, voluntariado, responsables funcionales, personas becadas o colectivos prioritarios deberán consignarse preferentemente mediante datos agregados, códigos internos, porcentajes o referencias al dossier. Las evidencias detalladas deberán incorporarse al dossier DN3/DN4 solo cuando sean estrictamente necesarias y con las cautelas indicadas.</w:t>
            </w:r>
          </w:p>
        </w:tc>
      </w:tr>
    </w:tbl>
    <w:p w14:paraId="4E57CD7B" w14:textId="77777777" w:rsidR="00E25239" w:rsidRPr="00070CB1" w:rsidRDefault="00E25239" w:rsidP="00233F27">
      <w:pPr>
        <w:jc w:val="both"/>
        <w:rPr>
          <w:rFonts w:asciiTheme="majorHAnsi" w:hAnsiTheme="majorHAnsi" w:cstheme="majorHAnsi"/>
          <w:color w:val="000000" w:themeColor="text1"/>
          <w:lang w:val="es-ES"/>
        </w:rPr>
      </w:pPr>
    </w:p>
    <w:p w14:paraId="01CA91EE" w14:textId="77777777" w:rsidR="00F21423" w:rsidRPr="00070CB1" w:rsidRDefault="00F21423" w:rsidP="00233F27">
      <w:pPr>
        <w:jc w:val="both"/>
        <w:rPr>
          <w:rFonts w:asciiTheme="majorHAnsi" w:hAnsiTheme="majorHAnsi" w:cstheme="majorHAnsi"/>
          <w:color w:val="000000" w:themeColor="text1"/>
          <w:lang w:val="es-ES"/>
        </w:rPr>
      </w:pPr>
    </w:p>
    <w:sectPr w:rsidR="00F21423" w:rsidRPr="00070CB1" w:rsidSect="00034616">
      <w:headerReference w:type="default" r:id="rId8"/>
      <w:footerReference w:type="default" r:id="rId9"/>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C29A7" w14:textId="77777777" w:rsidR="00884E09" w:rsidRDefault="00884E09" w:rsidP="00483C35">
      <w:pPr>
        <w:spacing w:after="0" w:line="240" w:lineRule="auto"/>
      </w:pPr>
      <w:r>
        <w:separator/>
      </w:r>
    </w:p>
  </w:endnote>
  <w:endnote w:type="continuationSeparator" w:id="0">
    <w:p w14:paraId="4F96839B" w14:textId="77777777" w:rsidR="00884E09" w:rsidRDefault="00884E09" w:rsidP="00483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40206558"/>
      <w:docPartObj>
        <w:docPartGallery w:val="Page Numbers (Bottom of Page)"/>
        <w:docPartUnique/>
      </w:docPartObj>
    </w:sdtPr>
    <w:sdtEndPr/>
    <w:sdtContent>
      <w:p w14:paraId="5797C84F" w14:textId="102F4481" w:rsidR="00483C35" w:rsidRPr="005C5A2B" w:rsidRDefault="00D05CF6">
        <w:pPr>
          <w:pStyle w:val="Piedepgina"/>
          <w:jc w:val="right"/>
          <w:rPr>
            <w:lang w:val="es-ES"/>
          </w:rPr>
        </w:pPr>
        <w:r w:rsidRPr="005C5A2B">
          <w:rPr>
            <w:sz w:val="20"/>
            <w:szCs w:val="20"/>
            <w:lang w:val="es-ES"/>
          </w:rPr>
          <w:t xml:space="preserve">    Versión </w:t>
        </w:r>
        <w:r w:rsidR="00137AB2" w:rsidRPr="005C5A2B">
          <w:rPr>
            <w:sz w:val="20"/>
            <w:szCs w:val="20"/>
            <w:lang w:val="es-ES"/>
          </w:rPr>
          <w:t>21.</w:t>
        </w:r>
        <w:r w:rsidR="00D0232B">
          <w:rPr>
            <w:sz w:val="20"/>
            <w:szCs w:val="20"/>
            <w:lang w:val="es-ES"/>
          </w:rPr>
          <w:t>5</w:t>
        </w:r>
        <w:r w:rsidR="00137AB2" w:rsidRPr="005C5A2B">
          <w:rPr>
            <w:sz w:val="20"/>
            <w:szCs w:val="20"/>
            <w:lang w:val="es-ES"/>
          </w:rPr>
          <w:t xml:space="preserve">.2026      </w:t>
        </w:r>
        <w:r w:rsidR="00137AB2" w:rsidRPr="005C5A2B">
          <w:rPr>
            <w:lang w:val="es-ES"/>
          </w:rPr>
          <w:t xml:space="preserve">              </w:t>
        </w:r>
        <w:r w:rsidR="005C5A2B">
          <w:rPr>
            <w:lang w:val="es-ES"/>
          </w:rPr>
          <w:t xml:space="preserve">                </w:t>
        </w:r>
        <w:r w:rsidR="00137AB2" w:rsidRPr="005C5A2B">
          <w:rPr>
            <w:lang w:val="es-ES"/>
          </w:rPr>
          <w:t xml:space="preserve">                                                                                                                  </w:t>
        </w:r>
        <w:r w:rsidR="00483C35" w:rsidRPr="005C5A2B">
          <w:rPr>
            <w:lang w:val="es-ES"/>
          </w:rPr>
          <w:fldChar w:fldCharType="begin"/>
        </w:r>
        <w:r w:rsidR="00483C35" w:rsidRPr="005C5A2B">
          <w:rPr>
            <w:lang w:val="es-ES"/>
          </w:rPr>
          <w:instrText>PAGE   \* MERGEFORMAT</w:instrText>
        </w:r>
        <w:r w:rsidR="00483C35" w:rsidRPr="005C5A2B">
          <w:rPr>
            <w:lang w:val="es-ES"/>
          </w:rPr>
          <w:fldChar w:fldCharType="separate"/>
        </w:r>
        <w:r w:rsidR="00483C35" w:rsidRPr="005C5A2B">
          <w:rPr>
            <w:lang w:val="es-ES"/>
          </w:rPr>
          <w:t>2</w:t>
        </w:r>
        <w:r w:rsidR="00483C35" w:rsidRPr="005C5A2B">
          <w:rPr>
            <w:lang w:val="es-ES"/>
          </w:rPr>
          <w:fldChar w:fldCharType="end"/>
        </w:r>
      </w:p>
    </w:sdtContent>
  </w:sdt>
  <w:p w14:paraId="7214A223" w14:textId="77777777" w:rsidR="00483C35" w:rsidRPr="005C5A2B" w:rsidRDefault="00483C35">
    <w:pPr>
      <w:pStyle w:val="Piedepgina"/>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0D190" w14:textId="77777777" w:rsidR="00884E09" w:rsidRDefault="00884E09" w:rsidP="00483C35">
      <w:pPr>
        <w:spacing w:after="0" w:line="240" w:lineRule="auto"/>
      </w:pPr>
      <w:r>
        <w:separator/>
      </w:r>
    </w:p>
  </w:footnote>
  <w:footnote w:type="continuationSeparator" w:id="0">
    <w:p w14:paraId="45625CB4" w14:textId="77777777" w:rsidR="00884E09" w:rsidRDefault="00884E09" w:rsidP="00483C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373D" w14:textId="3993ED22" w:rsidR="00F4735F" w:rsidRDefault="00F530FC">
    <w:pPr>
      <w:pStyle w:val="Encabezado"/>
    </w:pPr>
    <w:r>
      <w:rPr>
        <w:rFonts w:ascii="Times New Roman" w:eastAsiaTheme="minorEastAsia" w:hAnsi="Times New Roman" w:cs="Times New Roman"/>
        <w:noProof/>
        <w:sz w:val="24"/>
        <w:szCs w:val="24"/>
        <w:lang w:val="es-ES" w:eastAsia="es-ES"/>
      </w:rPr>
      <mc:AlternateContent>
        <mc:Choice Requires="wps">
          <w:drawing>
            <wp:anchor distT="45720" distB="45720" distL="114300" distR="114300" simplePos="0" relativeHeight="251658752" behindDoc="0" locked="0" layoutInCell="1" allowOverlap="1" wp14:anchorId="7AFCF5E8" wp14:editId="21BD23A9">
              <wp:simplePos x="0" y="0"/>
              <wp:positionH relativeFrom="column">
                <wp:posOffset>3810</wp:posOffset>
              </wp:positionH>
              <wp:positionV relativeFrom="paragraph">
                <wp:posOffset>-266700</wp:posOffset>
              </wp:positionV>
              <wp:extent cx="2314575" cy="323850"/>
              <wp:effectExtent l="0" t="0" r="28575" b="19050"/>
              <wp:wrapSquare wrapText="bothSides"/>
              <wp:docPr id="217"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323850"/>
                      </a:xfrm>
                      <a:prstGeom prst="rect">
                        <a:avLst/>
                      </a:prstGeom>
                      <a:solidFill>
                        <a:srgbClr val="4F81BD">
                          <a:lumMod val="20000"/>
                          <a:lumOff val="80000"/>
                        </a:srgbClr>
                      </a:solidFill>
                      <a:ln w="9525">
                        <a:solidFill>
                          <a:srgbClr val="000000"/>
                        </a:solidFill>
                        <a:miter lim="800000"/>
                        <a:headEnd/>
                        <a:tailEnd/>
                      </a:ln>
                    </wps:spPr>
                    <wps:txbx>
                      <w:txbxContent>
                        <w:p w14:paraId="7E039F48" w14:textId="62F7E02A" w:rsidR="00F530FC" w:rsidRDefault="00F530FC" w:rsidP="00F530FC">
                          <w:pPr>
                            <w:jc w:val="center"/>
                            <w:rPr>
                              <w:rFonts w:cs="Calibri"/>
                              <w:b/>
                              <w:bCs/>
                              <w:sz w:val="28"/>
                              <w:szCs w:val="28"/>
                            </w:rPr>
                          </w:pPr>
                          <w:r>
                            <w:rPr>
                              <w:rFonts w:cs="Calibri"/>
                              <w:b/>
                              <w:bCs/>
                              <w:sz w:val="28"/>
                              <w:szCs w:val="28"/>
                            </w:rPr>
                            <w:t xml:space="preserve">DN1 – </w:t>
                          </w:r>
                          <w:r w:rsidR="00540AE4">
                            <w:rPr>
                              <w:rFonts w:cs="Calibri"/>
                              <w:b/>
                              <w:bCs/>
                              <w:sz w:val="28"/>
                              <w:szCs w:val="28"/>
                            </w:rPr>
                            <w:t>CO/EE/TT/EV</w:t>
                          </w:r>
                          <w:r>
                            <w:rPr>
                              <w:rFonts w:cs="Calibri"/>
                              <w:b/>
                              <w:bCs/>
                              <w:sz w:val="28"/>
                              <w:szCs w:val="28"/>
                            </w:rPr>
                            <w:t xml:space="preserve"> – </w:t>
                          </w:r>
                          <w:r w:rsidR="00540AE4">
                            <w:rPr>
                              <w:rFonts w:cs="Calibri"/>
                              <w:b/>
                              <w:bCs/>
                              <w:sz w:val="28"/>
                              <w:szCs w:val="28"/>
                            </w:rPr>
                            <w:t>A</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FCF5E8" id="_x0000_t202" coordsize="21600,21600" o:spt="202" path="m,l,21600r21600,l21600,xe">
              <v:stroke joinstyle="miter"/>
              <v:path gradientshapeok="t" o:connecttype="rect"/>
            </v:shapetype>
            <v:shape id="Cuadro de texto 1" o:spid="_x0000_s1026" type="#_x0000_t202" style="position:absolute;margin-left:.3pt;margin-top:-21pt;width:182.25pt;height:25.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" fillcolor="#dce6f2">
              <v:textbox>
                <w:txbxContent>
                  <w:p w14:paraId="7E039F48" w14:textId="62F7E02A" w:rsidR="00F530FC" w:rsidRDefault="00F530FC" w:rsidP="00F530FC">
                    <w:pPr>
                      <w:jc w:val="center"/>
                      <w:rPr>
                        <w:rFonts w:cs="Calibri"/>
                        <w:b/>
                        <w:bCs/>
                        <w:sz w:val="28"/>
                        <w:szCs w:val="28"/>
                      </w:rPr>
                    </w:pPr>
                    <w:r>
                      <w:rPr>
                        <w:rFonts w:cs="Calibri"/>
                        <w:b/>
                        <w:bCs/>
                        <w:sz w:val="28"/>
                        <w:szCs w:val="28"/>
                      </w:rPr>
                      <w:t xml:space="preserve">DN1 – </w:t>
                    </w:r>
                    <w:r w:rsidR="00540AE4">
                      <w:rPr>
                        <w:rFonts w:cs="Calibri"/>
                        <w:b/>
                        <w:bCs/>
                        <w:sz w:val="28"/>
                        <w:szCs w:val="28"/>
                      </w:rPr>
                      <w:t>CO/EE/TT/EV</w:t>
                    </w:r>
                    <w:r>
                      <w:rPr>
                        <w:rFonts w:cs="Calibri"/>
                        <w:b/>
                        <w:bCs/>
                        <w:sz w:val="28"/>
                        <w:szCs w:val="28"/>
                      </w:rPr>
                      <w:t xml:space="preserve"> – </w:t>
                    </w:r>
                    <w:r w:rsidR="00540AE4">
                      <w:rPr>
                        <w:rFonts w:cs="Calibri"/>
                        <w:b/>
                        <w:bCs/>
                        <w:sz w:val="28"/>
                        <w:szCs w:val="28"/>
                      </w:rPr>
                      <w:t>A</w:t>
                    </w:r>
                  </w:p>
                </w:txbxContent>
              </v:textbox>
              <w10:wrap type="square"/>
            </v:shape>
          </w:pict>
        </mc:Fallback>
      </mc:AlternateContent>
    </w:r>
    <w:r w:rsidR="00F4735F">
      <w:rPr>
        <w:noProof/>
      </w:rPr>
      <w:drawing>
        <wp:anchor distT="0" distB="0" distL="114300" distR="114300" simplePos="0" relativeHeight="251657728" behindDoc="0" locked="0" layoutInCell="1" allowOverlap="1" wp14:anchorId="2DC574C2" wp14:editId="433109F4">
          <wp:simplePos x="0" y="0"/>
          <wp:positionH relativeFrom="column">
            <wp:posOffset>4029075</wp:posOffset>
          </wp:positionH>
          <wp:positionV relativeFrom="paragraph">
            <wp:posOffset>-200025</wp:posOffset>
          </wp:positionV>
          <wp:extent cx="1987200" cy="306000"/>
          <wp:effectExtent l="0" t="0" r="0" b="0"/>
          <wp:wrapNone/>
          <wp:docPr id="18451179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7200" cy="30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802503662">
    <w:abstractNumId w:val="8"/>
  </w:num>
  <w:num w:numId="2" w16cid:durableId="93597546">
    <w:abstractNumId w:val="6"/>
  </w:num>
  <w:num w:numId="3" w16cid:durableId="935552675">
    <w:abstractNumId w:val="5"/>
  </w:num>
  <w:num w:numId="4" w16cid:durableId="802121482">
    <w:abstractNumId w:val="4"/>
  </w:num>
  <w:num w:numId="5" w16cid:durableId="1909412238">
    <w:abstractNumId w:val="7"/>
  </w:num>
  <w:num w:numId="6" w16cid:durableId="1537306629">
    <w:abstractNumId w:val="3"/>
  </w:num>
  <w:num w:numId="7" w16cid:durableId="1641153465">
    <w:abstractNumId w:val="2"/>
  </w:num>
  <w:num w:numId="8" w16cid:durableId="114911415">
    <w:abstractNumId w:val="1"/>
  </w:num>
  <w:num w:numId="9" w16cid:durableId="372581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2005"/>
    <w:rsid w:val="00032703"/>
    <w:rsid w:val="00034616"/>
    <w:rsid w:val="0004574E"/>
    <w:rsid w:val="0006063C"/>
    <w:rsid w:val="00070CB1"/>
    <w:rsid w:val="00137AB2"/>
    <w:rsid w:val="0015074B"/>
    <w:rsid w:val="001A2480"/>
    <w:rsid w:val="001B2480"/>
    <w:rsid w:val="001C50EB"/>
    <w:rsid w:val="001E5200"/>
    <w:rsid w:val="00233F27"/>
    <w:rsid w:val="00284117"/>
    <w:rsid w:val="0029639D"/>
    <w:rsid w:val="002C095B"/>
    <w:rsid w:val="002C552B"/>
    <w:rsid w:val="002D3C0C"/>
    <w:rsid w:val="002F2BBE"/>
    <w:rsid w:val="00325CDF"/>
    <w:rsid w:val="00326F90"/>
    <w:rsid w:val="00351FB5"/>
    <w:rsid w:val="00380CDA"/>
    <w:rsid w:val="00385A78"/>
    <w:rsid w:val="003E08D0"/>
    <w:rsid w:val="00452090"/>
    <w:rsid w:val="00483C35"/>
    <w:rsid w:val="004B4785"/>
    <w:rsid w:val="00514DB9"/>
    <w:rsid w:val="00540AE4"/>
    <w:rsid w:val="00553E61"/>
    <w:rsid w:val="00554450"/>
    <w:rsid w:val="005B0D24"/>
    <w:rsid w:val="005B5BC8"/>
    <w:rsid w:val="005C5A2B"/>
    <w:rsid w:val="005E14AF"/>
    <w:rsid w:val="005E2D9A"/>
    <w:rsid w:val="00610D3D"/>
    <w:rsid w:val="0064378E"/>
    <w:rsid w:val="006B7420"/>
    <w:rsid w:val="0073700F"/>
    <w:rsid w:val="00772270"/>
    <w:rsid w:val="007A5677"/>
    <w:rsid w:val="007C7554"/>
    <w:rsid w:val="007D14AA"/>
    <w:rsid w:val="007E36C8"/>
    <w:rsid w:val="007F2D4C"/>
    <w:rsid w:val="00815648"/>
    <w:rsid w:val="00880E57"/>
    <w:rsid w:val="00884E09"/>
    <w:rsid w:val="008A59DB"/>
    <w:rsid w:val="00950AF9"/>
    <w:rsid w:val="00960F0A"/>
    <w:rsid w:val="00A85EFE"/>
    <w:rsid w:val="00AA1D8D"/>
    <w:rsid w:val="00AA7EA5"/>
    <w:rsid w:val="00AD7B7B"/>
    <w:rsid w:val="00B47730"/>
    <w:rsid w:val="00B87AF4"/>
    <w:rsid w:val="00BD35A7"/>
    <w:rsid w:val="00BE1FCE"/>
    <w:rsid w:val="00C52480"/>
    <w:rsid w:val="00C6747F"/>
    <w:rsid w:val="00CA5599"/>
    <w:rsid w:val="00CB0664"/>
    <w:rsid w:val="00CB574A"/>
    <w:rsid w:val="00D0232B"/>
    <w:rsid w:val="00D05CF6"/>
    <w:rsid w:val="00D42580"/>
    <w:rsid w:val="00DE6631"/>
    <w:rsid w:val="00E25239"/>
    <w:rsid w:val="00E76647"/>
    <w:rsid w:val="00EE66D3"/>
    <w:rsid w:val="00EF0DA1"/>
    <w:rsid w:val="00F21423"/>
    <w:rsid w:val="00F25DEF"/>
    <w:rsid w:val="00F4735F"/>
    <w:rsid w:val="00F530FC"/>
    <w:rsid w:val="00F72D4C"/>
    <w:rsid w:val="00F96D4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38FAA7"/>
  <w14:defaultImageDpi w14:val="300"/>
  <w15:docId w15:val="{3511AECD-4B4B-4050-97A7-567E31878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eastAsia="Calibri" w:hAnsi="Calibri"/>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1">
    <w:name w:val="p1"/>
    <w:basedOn w:val="Normal"/>
    <w:rsid w:val="00F21423"/>
    <w:pPr>
      <w:spacing w:after="0" w:line="240" w:lineRule="auto"/>
    </w:pPr>
    <w:rPr>
      <w:rFonts w:ascii="Arial" w:eastAsia="Times New Roman" w:hAnsi="Arial" w:cs="Arial"/>
      <w:color w:val="000000"/>
      <w:sz w:val="18"/>
      <w:szCs w:val="18"/>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1606</Words>
  <Characters>10344</Characters>
  <Application>Microsoft Office Word</Application>
  <DocSecurity>0</DocSecurity>
  <Lines>304</Lines>
  <Paragraphs>189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Jose Manuel Brotons</cp:lastModifiedBy>
  <cp:revision>2</cp:revision>
  <cp:lastPrinted>2026-03-10T10:51:00Z</cp:lastPrinted>
  <dcterms:created xsi:type="dcterms:W3CDTF">2026-05-21T12:16:00Z</dcterms:created>
  <dcterms:modified xsi:type="dcterms:W3CDTF">2026-05-21T12:16:00Z</dcterms:modified>
  <cp:category/>
</cp:coreProperties>
</file>